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1C15A5CC" w:rsidR="00BF7F06" w:rsidRPr="004B25B5" w:rsidRDefault="00F37FD7" w:rsidP="009E4AB7">
      <w:pPr>
        <w:rPr>
          <w:rFonts w:ascii="Calibri" w:hAnsi="Calibri" w:cs="Calibri"/>
          <w:b/>
          <w:bCs/>
          <w:sz w:val="26"/>
          <w:szCs w:val="26"/>
        </w:rPr>
      </w:pPr>
      <w:r>
        <w:rPr>
          <w:rFonts w:ascii="Calibri" w:hAnsi="Calibri" w:cs="Calibri"/>
          <w:b/>
          <w:bCs/>
          <w:sz w:val="26"/>
          <w:szCs w:val="26"/>
        </w:rPr>
        <w:t>Schooled</w:t>
      </w:r>
    </w:p>
    <w:p w14:paraId="2CDC2AFF" w14:textId="3DD3A142" w:rsidR="007A6325" w:rsidRPr="004B25B5" w:rsidRDefault="00F37FD7" w:rsidP="009E4AB7">
      <w:pPr>
        <w:rPr>
          <w:rFonts w:ascii="Calibri" w:hAnsi="Calibri" w:cs="Calibri"/>
          <w:b/>
          <w:bCs/>
          <w:sz w:val="26"/>
          <w:szCs w:val="26"/>
        </w:rPr>
      </w:pPr>
      <w:r>
        <w:rPr>
          <w:rFonts w:ascii="Calibri" w:hAnsi="Calibri" w:cs="Calibri"/>
          <w:b/>
          <w:bCs/>
          <w:sz w:val="26"/>
          <w:szCs w:val="26"/>
        </w:rPr>
        <w:t>Better Living</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Pr>
          <w:rFonts w:ascii="Calibri" w:hAnsi="Calibri" w:cs="Calibri"/>
          <w:b/>
          <w:bCs/>
          <w:sz w:val="26"/>
          <w:szCs w:val="26"/>
        </w:rPr>
        <w:t>1</w:t>
      </w:r>
      <w:r w:rsidR="00B940D4">
        <w:rPr>
          <w:rFonts w:ascii="Calibri" w:hAnsi="Calibri" w:cs="Calibri"/>
          <w:b/>
          <w:bCs/>
          <w:sz w:val="26"/>
          <w:szCs w:val="26"/>
        </w:rPr>
        <w:t xml:space="preserve"> </w:t>
      </w:r>
      <w:r w:rsidR="00C01D01">
        <w:rPr>
          <w:rFonts w:ascii="Calibri" w:hAnsi="Calibri" w:cs="Calibri"/>
          <w:b/>
          <w:bCs/>
          <w:sz w:val="26"/>
          <w:szCs w:val="26"/>
        </w:rPr>
        <w:t xml:space="preserve">of </w:t>
      </w:r>
      <w:r>
        <w:rPr>
          <w:rFonts w:ascii="Calibri" w:hAnsi="Calibri" w:cs="Calibri"/>
          <w:b/>
          <w:bCs/>
          <w:sz w:val="26"/>
          <w:szCs w:val="26"/>
        </w:rPr>
        <w:t>3</w:t>
      </w:r>
      <w:r w:rsidR="00C01D01">
        <w:rPr>
          <w:rFonts w:ascii="Calibri" w:hAnsi="Calibri" w:cs="Calibri"/>
          <w:b/>
          <w:bCs/>
          <w:sz w:val="26"/>
          <w:szCs w:val="26"/>
        </w:rPr>
        <w:t>)</w:t>
      </w:r>
    </w:p>
    <w:p w14:paraId="156A3DE0" w14:textId="3D9D0CC4" w:rsidR="007A6325" w:rsidRPr="004B25B5" w:rsidRDefault="00F37FD7" w:rsidP="009E4AB7">
      <w:pPr>
        <w:rPr>
          <w:rFonts w:ascii="Calibri" w:hAnsi="Calibri" w:cs="Calibri"/>
          <w:b/>
          <w:bCs/>
          <w:sz w:val="26"/>
          <w:szCs w:val="26"/>
        </w:rPr>
      </w:pPr>
      <w:r>
        <w:rPr>
          <w:rFonts w:ascii="Calibri" w:hAnsi="Calibri" w:cs="Calibri"/>
          <w:b/>
          <w:bCs/>
          <w:sz w:val="26"/>
          <w:szCs w:val="26"/>
        </w:rPr>
        <w:t>Proverbs 2:1-22</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3661F2BF" w14:textId="5A45C39A" w:rsidR="00F37FD7" w:rsidRPr="00F37FD7" w:rsidRDefault="00F37FD7" w:rsidP="00F37FD7">
      <w:pPr>
        <w:spacing w:line="276" w:lineRule="auto"/>
        <w:rPr>
          <w:rFonts w:ascii="Calibri" w:hAnsi="Calibri"/>
        </w:rPr>
      </w:pPr>
      <w:r w:rsidRPr="00F37FD7">
        <w:rPr>
          <w:rFonts w:ascii="Calibri" w:hAnsi="Calibri"/>
        </w:rPr>
        <w:t xml:space="preserve">Today is the kickoff of a </w:t>
      </w:r>
      <w:proofErr w:type="gramStart"/>
      <w:r w:rsidRPr="00F37FD7">
        <w:rPr>
          <w:rFonts w:ascii="Calibri" w:hAnsi="Calibri"/>
        </w:rPr>
        <w:t>brand new</w:t>
      </w:r>
      <w:proofErr w:type="gramEnd"/>
      <w:r w:rsidRPr="00F37FD7">
        <w:rPr>
          <w:rFonts w:ascii="Calibri" w:hAnsi="Calibri"/>
        </w:rPr>
        <w:t xml:space="preserve"> series. I got a question that I'm so excited to ask you. Do you have some things you wish you could go back and do over again? Maybe there were some places that you went. Maybe it was some people that you met. Maybe it was some choices that you made. You're thinking today, “I would do anything if I could go back and redo (or undo) what I did in the past.” </w:t>
      </w:r>
    </w:p>
    <w:p w14:paraId="66AA5596" w14:textId="77777777" w:rsidR="00F37FD7" w:rsidRPr="00F37FD7" w:rsidRDefault="00F37FD7" w:rsidP="00F37FD7">
      <w:pPr>
        <w:spacing w:line="276" w:lineRule="auto"/>
        <w:rPr>
          <w:rFonts w:ascii="Calibri" w:hAnsi="Calibri"/>
        </w:rPr>
      </w:pPr>
    </w:p>
    <w:p w14:paraId="2FA25148" w14:textId="77777777" w:rsidR="00F37FD7" w:rsidRPr="00F37FD7" w:rsidRDefault="00F37FD7" w:rsidP="00F37FD7">
      <w:pPr>
        <w:spacing w:line="276" w:lineRule="auto"/>
        <w:rPr>
          <w:rFonts w:ascii="Calibri" w:hAnsi="Calibri"/>
        </w:rPr>
      </w:pPr>
      <w:r w:rsidRPr="00F37FD7">
        <w:rPr>
          <w:rFonts w:ascii="Calibri" w:hAnsi="Calibri"/>
        </w:rPr>
        <w:t xml:space="preserve">Today we're talking about wisdom. Maybe you wouldn't have made those choices if you would have had some of the wisdom that you have today. Maybe you wouldn’t have made some of those decisions if you had the wisdom that God so much desires for you to have. Wisdom is that ability to put knowledge into practical application to help you make the choices that you need to make. I got some great news for you today: God wants you to be a person that is filled with wisdom. God wants you to know how to make that hard choice. </w:t>
      </w:r>
    </w:p>
    <w:p w14:paraId="0114FF51" w14:textId="77777777" w:rsidR="00F37FD7" w:rsidRPr="00F37FD7" w:rsidRDefault="00F37FD7" w:rsidP="00F37FD7">
      <w:pPr>
        <w:spacing w:line="276" w:lineRule="auto"/>
        <w:rPr>
          <w:rFonts w:ascii="Calibri" w:hAnsi="Calibri"/>
        </w:rPr>
      </w:pPr>
    </w:p>
    <w:p w14:paraId="1D9376D5" w14:textId="77777777" w:rsidR="00F37FD7" w:rsidRPr="00F37FD7" w:rsidRDefault="00F37FD7" w:rsidP="00F37FD7">
      <w:pPr>
        <w:spacing w:line="276" w:lineRule="auto"/>
        <w:rPr>
          <w:rFonts w:ascii="Calibri" w:hAnsi="Calibri"/>
        </w:rPr>
      </w:pPr>
      <w:r w:rsidRPr="00F37FD7">
        <w:rPr>
          <w:rFonts w:ascii="Calibri" w:hAnsi="Calibri"/>
        </w:rPr>
        <w:t xml:space="preserve">Maybe you're trying to decide – Do I go to the left? Do I go to the right? Do I say this? Do I choose that? How do I know what the right thing to do is? Sometimes there are decisions that we have to make that are not necessarily sin or not sin, or good or bad. It just requires some wisdom to kind of look at that situation and to realize the path that God wants you to take. </w:t>
      </w:r>
    </w:p>
    <w:p w14:paraId="3D4289E5" w14:textId="77777777" w:rsidR="00F37FD7" w:rsidRPr="00F37FD7" w:rsidRDefault="00F37FD7" w:rsidP="00F37FD7">
      <w:pPr>
        <w:spacing w:line="276" w:lineRule="auto"/>
        <w:rPr>
          <w:rFonts w:ascii="Calibri" w:hAnsi="Calibri"/>
        </w:rPr>
      </w:pPr>
    </w:p>
    <w:p w14:paraId="3CB0E43B" w14:textId="77777777" w:rsidR="00F37FD7" w:rsidRPr="00F37FD7" w:rsidRDefault="00F37FD7" w:rsidP="00F37FD7">
      <w:pPr>
        <w:spacing w:line="276" w:lineRule="auto"/>
        <w:rPr>
          <w:rFonts w:ascii="Calibri" w:hAnsi="Calibri"/>
        </w:rPr>
      </w:pPr>
      <w:r w:rsidRPr="00F37FD7">
        <w:rPr>
          <w:rFonts w:ascii="Calibri" w:hAnsi="Calibri"/>
        </w:rPr>
        <w:t xml:space="preserve">I want you to open your Bibles today to Proverbs 2 because it is perhaps one of the greatest chapters in the Bible about how God gives wisdom to people. There's a couple of misconceptions about wisdom. </w:t>
      </w:r>
    </w:p>
    <w:p w14:paraId="693078E8" w14:textId="77777777" w:rsidR="00F37FD7" w:rsidRPr="00F37FD7" w:rsidRDefault="00F37FD7" w:rsidP="00F37FD7">
      <w:pPr>
        <w:spacing w:line="276" w:lineRule="auto"/>
        <w:rPr>
          <w:rFonts w:ascii="Calibri" w:hAnsi="Calibri"/>
        </w:rPr>
      </w:pPr>
    </w:p>
    <w:p w14:paraId="039B5572" w14:textId="77777777" w:rsidR="00F37FD7" w:rsidRPr="00F37FD7" w:rsidRDefault="00F37FD7" w:rsidP="00F37FD7">
      <w:pPr>
        <w:spacing w:line="276" w:lineRule="auto"/>
        <w:rPr>
          <w:rFonts w:ascii="Calibri" w:hAnsi="Calibri"/>
        </w:rPr>
      </w:pPr>
      <w:r w:rsidRPr="00F37FD7">
        <w:rPr>
          <w:rFonts w:ascii="Calibri" w:hAnsi="Calibri"/>
        </w:rPr>
        <w:t xml:space="preserve">One is that if you're old, you will be wise. We kind of have that phrase, “to be old and wise.” But you can be old and be foolish. You can be young and be insightful. So age alone does not make us smart or wise. </w:t>
      </w:r>
    </w:p>
    <w:p w14:paraId="79299EDF" w14:textId="77777777" w:rsidR="00F37FD7" w:rsidRPr="00F37FD7" w:rsidRDefault="00F37FD7" w:rsidP="00F37FD7">
      <w:pPr>
        <w:spacing w:line="276" w:lineRule="auto"/>
        <w:rPr>
          <w:rFonts w:ascii="Calibri" w:hAnsi="Calibri"/>
        </w:rPr>
      </w:pPr>
    </w:p>
    <w:p w14:paraId="4CC0D483" w14:textId="3A05612E" w:rsidR="00F37FD7" w:rsidRPr="00F37FD7" w:rsidRDefault="00F37FD7" w:rsidP="00F37FD7">
      <w:pPr>
        <w:spacing w:line="276" w:lineRule="auto"/>
        <w:rPr>
          <w:rFonts w:ascii="Calibri" w:hAnsi="Calibri"/>
        </w:rPr>
      </w:pPr>
      <w:r w:rsidRPr="00F37FD7">
        <w:rPr>
          <w:rFonts w:ascii="Calibri" w:hAnsi="Calibri"/>
        </w:rPr>
        <w:t>Intelligence does not make us wise. You can be a fool and have a PhD. That's not what we're talking about. We're talking about having wisdom, insight from God, to look at your situation and to know exactly where God is leading you to be.</w:t>
      </w:r>
    </w:p>
    <w:p w14:paraId="1CA5770A" w14:textId="77777777" w:rsidR="00F37FD7" w:rsidRPr="00F37FD7" w:rsidRDefault="00F37FD7" w:rsidP="00F37FD7">
      <w:pPr>
        <w:spacing w:line="276" w:lineRule="auto"/>
        <w:rPr>
          <w:rFonts w:ascii="Calibri" w:hAnsi="Calibri"/>
        </w:rPr>
      </w:pPr>
    </w:p>
    <w:p w14:paraId="12D47F1F" w14:textId="77777777" w:rsidR="00F37FD7" w:rsidRPr="00F37FD7" w:rsidRDefault="00F37FD7" w:rsidP="00F37FD7">
      <w:pPr>
        <w:spacing w:line="276" w:lineRule="auto"/>
        <w:rPr>
          <w:rFonts w:ascii="Calibri" w:hAnsi="Calibri"/>
        </w:rPr>
      </w:pPr>
      <w:r w:rsidRPr="00F37FD7">
        <w:rPr>
          <w:rFonts w:ascii="Calibri" w:hAnsi="Calibri"/>
        </w:rPr>
        <w:t xml:space="preserve">Approximately 3,000 years ago, the wisest man who ever lived walked the face of the earth. His name is Solomon. He was one of the kings of Israel. God told him one day, “I'm going to grant one wish. Solomon, what do you want?” I think God's kind of thinking, “Maybe he's going to ask </w:t>
      </w:r>
      <w:r w:rsidRPr="00F37FD7">
        <w:rPr>
          <w:rFonts w:ascii="Calibri" w:hAnsi="Calibri"/>
        </w:rPr>
        <w:lastRenderedPageBreak/>
        <w:t xml:space="preserve">for some money, or some influence, or a long life, or maybe some other things.” Solomon asks for wisdom. Just think about that. If you were offered one opportunity, what would you say? “I'll do anything in the world, Solomon. What do you want?” “I want to be wise.” </w:t>
      </w:r>
    </w:p>
    <w:p w14:paraId="7D1D7C7C" w14:textId="77777777" w:rsidR="00F37FD7" w:rsidRPr="00F37FD7" w:rsidRDefault="00F37FD7" w:rsidP="00F37FD7">
      <w:pPr>
        <w:spacing w:line="276" w:lineRule="auto"/>
        <w:rPr>
          <w:rFonts w:ascii="Calibri" w:hAnsi="Calibri"/>
        </w:rPr>
      </w:pPr>
    </w:p>
    <w:p w14:paraId="6F3D9209" w14:textId="77777777" w:rsidR="00F37FD7" w:rsidRPr="00F37FD7" w:rsidRDefault="00F37FD7" w:rsidP="00F37FD7">
      <w:pPr>
        <w:spacing w:line="276" w:lineRule="auto"/>
        <w:rPr>
          <w:rFonts w:ascii="Calibri" w:hAnsi="Calibri"/>
        </w:rPr>
      </w:pPr>
      <w:r w:rsidRPr="00F37FD7">
        <w:rPr>
          <w:rFonts w:ascii="Calibri" w:hAnsi="Calibri"/>
        </w:rPr>
        <w:t>God gave Solomon supernatural wisdom. Solomon was so wise that people traveled all over the world to come and hear this man open his mouth and to speak. Everything that he said was just amazingly profound. When we read the Proverbs, we see why Solomon was such a wise man.</w:t>
      </w:r>
    </w:p>
    <w:p w14:paraId="2818602D" w14:textId="77777777" w:rsidR="00F37FD7" w:rsidRPr="00F37FD7" w:rsidRDefault="00F37FD7" w:rsidP="00F37FD7">
      <w:pPr>
        <w:spacing w:line="276" w:lineRule="auto"/>
        <w:rPr>
          <w:rFonts w:ascii="Calibri" w:hAnsi="Calibri"/>
        </w:rPr>
      </w:pPr>
    </w:p>
    <w:p w14:paraId="4A2E7065" w14:textId="702742A1" w:rsidR="00F37FD7" w:rsidRPr="00F37FD7" w:rsidRDefault="00F37FD7" w:rsidP="00F37FD7">
      <w:pPr>
        <w:spacing w:line="276" w:lineRule="auto"/>
        <w:rPr>
          <w:rFonts w:ascii="Calibri" w:hAnsi="Calibri"/>
        </w:rPr>
      </w:pPr>
      <w:r w:rsidRPr="00F37FD7">
        <w:rPr>
          <w:rFonts w:ascii="Calibri" w:hAnsi="Calibri"/>
        </w:rPr>
        <w:t xml:space="preserve">In the book of Proverbs, mostly written by Solomon, Solomon is writing in this section of scripture to his son. He begins in Proverbs 2:1 </w:t>
      </w:r>
      <w:r w:rsidR="0005390C">
        <w:rPr>
          <w:rFonts w:ascii="Calibri" w:hAnsi="Calibri"/>
        </w:rPr>
        <w:t>saying</w:t>
      </w:r>
      <w:r w:rsidRPr="00F37FD7">
        <w:rPr>
          <w:rFonts w:ascii="Calibri" w:hAnsi="Calibri"/>
        </w:rPr>
        <w:t xml:space="preserve">, “My son.” </w:t>
      </w:r>
    </w:p>
    <w:p w14:paraId="729AA88E" w14:textId="77777777" w:rsidR="00F37FD7" w:rsidRPr="00F37FD7" w:rsidRDefault="00F37FD7" w:rsidP="00F37FD7">
      <w:pPr>
        <w:spacing w:line="276" w:lineRule="auto"/>
        <w:rPr>
          <w:rFonts w:ascii="Calibri" w:hAnsi="Calibri"/>
        </w:rPr>
      </w:pPr>
    </w:p>
    <w:p w14:paraId="324155EF" w14:textId="77777777" w:rsidR="00F37FD7" w:rsidRPr="00F37FD7" w:rsidRDefault="00F37FD7" w:rsidP="00F37FD7">
      <w:pPr>
        <w:spacing w:line="276" w:lineRule="auto"/>
        <w:rPr>
          <w:rFonts w:ascii="Calibri" w:hAnsi="Calibri"/>
        </w:rPr>
      </w:pPr>
      <w:r w:rsidRPr="00F37FD7">
        <w:rPr>
          <w:rFonts w:ascii="Calibri" w:hAnsi="Calibri"/>
        </w:rPr>
        <w:t xml:space="preserve">The home should be the primary place where wisdom is imparted. We need parents to teach kids wisdom. It is not the responsibility of our schools and universities, it is not the responsibility of the culture, it is not the responsibility of our kids’ friends. It’s the responsibilities of moms and dads to teach kids wisdom. Wisdom starts in the home. </w:t>
      </w:r>
    </w:p>
    <w:p w14:paraId="0F8A7F87" w14:textId="77777777" w:rsidR="00F37FD7" w:rsidRPr="00F37FD7" w:rsidRDefault="00F37FD7" w:rsidP="00F37FD7">
      <w:pPr>
        <w:spacing w:line="276" w:lineRule="auto"/>
        <w:rPr>
          <w:rFonts w:ascii="Calibri" w:hAnsi="Calibri"/>
        </w:rPr>
      </w:pPr>
    </w:p>
    <w:p w14:paraId="4F4B1F61" w14:textId="77777777" w:rsidR="00F37FD7" w:rsidRPr="00F37FD7" w:rsidRDefault="00F37FD7" w:rsidP="00F37FD7">
      <w:pPr>
        <w:spacing w:line="276" w:lineRule="auto"/>
        <w:rPr>
          <w:rFonts w:ascii="Calibri" w:hAnsi="Calibri"/>
        </w:rPr>
      </w:pPr>
      <w:r w:rsidRPr="00F37FD7">
        <w:rPr>
          <w:rFonts w:ascii="Calibri" w:hAnsi="Calibri"/>
        </w:rPr>
        <w:t xml:space="preserve">God has given Solomon all of this wisdom and he wants to pass it on to the following generation. He wants his sons to know what it is to be wise. In describing that, he begins there in chapter 2 about what it means to be wise. </w:t>
      </w:r>
    </w:p>
    <w:p w14:paraId="0FFFB511" w14:textId="77777777" w:rsidR="00F37FD7" w:rsidRPr="00F37FD7" w:rsidRDefault="00F37FD7" w:rsidP="00F37FD7">
      <w:pPr>
        <w:spacing w:line="276" w:lineRule="auto"/>
        <w:rPr>
          <w:rFonts w:ascii="Calibri" w:hAnsi="Calibri"/>
        </w:rPr>
      </w:pPr>
    </w:p>
    <w:p w14:paraId="5FD20512" w14:textId="77777777" w:rsidR="00F37FD7" w:rsidRPr="00F37FD7" w:rsidRDefault="00F37FD7" w:rsidP="00F37FD7">
      <w:pPr>
        <w:spacing w:line="276" w:lineRule="auto"/>
        <w:rPr>
          <w:rFonts w:ascii="Calibri" w:hAnsi="Calibri"/>
        </w:rPr>
      </w:pPr>
      <w:r w:rsidRPr="00F37FD7">
        <w:rPr>
          <w:rFonts w:ascii="Calibri" w:hAnsi="Calibri"/>
        </w:rPr>
        <w:t xml:space="preserve">We have a desperate need for wisdom in our culture. We have a lot of moral ambiguity. There seems to be less of an emphasis on what is right and what is wrong. We have a permissiveness in our culture about so many things. We just need the wisdom of God. We need God to speak to us, lead us, and to direct us. </w:t>
      </w:r>
    </w:p>
    <w:p w14:paraId="171970B6" w14:textId="77777777" w:rsidR="00F37FD7" w:rsidRPr="00F37FD7" w:rsidRDefault="00F37FD7" w:rsidP="00F37FD7">
      <w:pPr>
        <w:spacing w:line="276" w:lineRule="auto"/>
        <w:rPr>
          <w:rFonts w:ascii="Calibri" w:hAnsi="Calibri"/>
        </w:rPr>
      </w:pPr>
    </w:p>
    <w:p w14:paraId="4605C28B" w14:textId="21800F67" w:rsidR="00F37FD7" w:rsidRPr="00F37FD7" w:rsidRDefault="00F37FD7" w:rsidP="00F37FD7">
      <w:pPr>
        <w:spacing w:line="276" w:lineRule="auto"/>
        <w:rPr>
          <w:rFonts w:ascii="Calibri" w:hAnsi="Calibri"/>
        </w:rPr>
      </w:pPr>
      <w:r w:rsidRPr="00F37FD7">
        <w:rPr>
          <w:rFonts w:ascii="Calibri" w:hAnsi="Calibri"/>
        </w:rPr>
        <w:t xml:space="preserve">I want to share with you five things that that provoke the wisdom of God in your life. I want you to write these down on your notes and your outline. Today I'm going to give you five things and then I'm going to give you three responses from God. Let's look at this together. Lots of content today. </w:t>
      </w:r>
    </w:p>
    <w:p w14:paraId="660532D3" w14:textId="77777777" w:rsidR="00F37FD7" w:rsidRPr="00F37FD7" w:rsidRDefault="00F37FD7" w:rsidP="00F37FD7">
      <w:pPr>
        <w:spacing w:line="276" w:lineRule="auto"/>
        <w:rPr>
          <w:rFonts w:ascii="Calibri" w:hAnsi="Calibri"/>
        </w:rPr>
      </w:pPr>
    </w:p>
    <w:p w14:paraId="707BAACE" w14:textId="77777777" w:rsidR="00F37FD7" w:rsidRPr="00F37FD7" w:rsidRDefault="00F37FD7" w:rsidP="00F37FD7">
      <w:pPr>
        <w:spacing w:line="276" w:lineRule="auto"/>
        <w:rPr>
          <w:rFonts w:ascii="Calibri" w:hAnsi="Calibri"/>
        </w:rPr>
      </w:pPr>
      <w:r w:rsidRPr="00F37FD7">
        <w:rPr>
          <w:rFonts w:ascii="Calibri" w:hAnsi="Calibri"/>
        </w:rPr>
        <w:t xml:space="preserve">How do I find the wisdom of God? </w:t>
      </w:r>
    </w:p>
    <w:p w14:paraId="53549F17" w14:textId="77777777" w:rsidR="00F37FD7" w:rsidRPr="00F37FD7" w:rsidRDefault="00F37FD7" w:rsidP="00F37FD7">
      <w:pPr>
        <w:spacing w:line="276" w:lineRule="auto"/>
        <w:rPr>
          <w:rFonts w:ascii="Calibri" w:hAnsi="Calibri"/>
        </w:rPr>
      </w:pPr>
    </w:p>
    <w:p w14:paraId="706811BD" w14:textId="77777777" w:rsidR="00F37FD7" w:rsidRPr="00F37FD7" w:rsidRDefault="00F37FD7" w:rsidP="00F37FD7">
      <w:pPr>
        <w:spacing w:line="276" w:lineRule="auto"/>
        <w:rPr>
          <w:rFonts w:ascii="Calibri" w:hAnsi="Calibri"/>
          <w:b/>
          <w:bCs/>
        </w:rPr>
      </w:pPr>
      <w:r w:rsidRPr="00F37FD7">
        <w:rPr>
          <w:rFonts w:ascii="Calibri" w:hAnsi="Calibri"/>
          <w:b/>
          <w:bCs/>
        </w:rPr>
        <w:t>1. Accept eagerly.</w:t>
      </w:r>
    </w:p>
    <w:p w14:paraId="637D7E70" w14:textId="77777777" w:rsidR="00F37FD7" w:rsidRPr="00F37FD7" w:rsidRDefault="00F37FD7" w:rsidP="00F37FD7">
      <w:pPr>
        <w:spacing w:line="276" w:lineRule="auto"/>
        <w:rPr>
          <w:rFonts w:ascii="Calibri" w:hAnsi="Calibri"/>
        </w:rPr>
      </w:pPr>
    </w:p>
    <w:p w14:paraId="6068756A" w14:textId="77777777" w:rsidR="00F37FD7" w:rsidRPr="00F37FD7" w:rsidRDefault="00F37FD7" w:rsidP="00F37FD7">
      <w:pPr>
        <w:spacing w:line="276" w:lineRule="auto"/>
        <w:rPr>
          <w:rFonts w:ascii="Calibri" w:hAnsi="Calibri"/>
        </w:rPr>
      </w:pPr>
      <w:r w:rsidRPr="00F37FD7">
        <w:rPr>
          <w:rFonts w:ascii="Calibri" w:hAnsi="Calibri"/>
        </w:rPr>
        <w:t>“My son, if you accept my words and store up my commands within you” (Proverbs 2:1).</w:t>
      </w:r>
    </w:p>
    <w:p w14:paraId="226D3E79" w14:textId="77777777" w:rsidR="00F37FD7" w:rsidRPr="00F37FD7" w:rsidRDefault="00F37FD7" w:rsidP="00F37FD7">
      <w:pPr>
        <w:spacing w:line="276" w:lineRule="auto"/>
        <w:rPr>
          <w:rFonts w:ascii="Calibri" w:hAnsi="Calibri"/>
        </w:rPr>
      </w:pPr>
    </w:p>
    <w:p w14:paraId="54026F10" w14:textId="77777777" w:rsidR="00F37FD7" w:rsidRPr="00F37FD7" w:rsidRDefault="00F37FD7" w:rsidP="00F37FD7">
      <w:pPr>
        <w:spacing w:line="276" w:lineRule="auto"/>
        <w:rPr>
          <w:rFonts w:ascii="Calibri" w:hAnsi="Calibri"/>
        </w:rPr>
      </w:pPr>
      <w:r w:rsidRPr="00F37FD7">
        <w:rPr>
          <w:rFonts w:ascii="Calibri" w:hAnsi="Calibri"/>
        </w:rPr>
        <w:lastRenderedPageBreak/>
        <w:t>The word “accept” literally means “to welcome.” If you want to be wise, you have to put the welcome mat out for God to impart wisdom into your life. You have to want it. You can't just crack the door. You have to leave the door wide open. So are you the kind of person that is wanting and desiring the wisdom of God in your life? Do you really want to know? Do you really want to know what God says and what God thinks? To accept means to take it in, to leave that door open for God's word, for what God wants to say.</w:t>
      </w:r>
    </w:p>
    <w:p w14:paraId="7C6BA11C" w14:textId="77777777" w:rsidR="00F37FD7" w:rsidRPr="00F37FD7" w:rsidRDefault="00F37FD7" w:rsidP="00F37FD7">
      <w:pPr>
        <w:spacing w:line="276" w:lineRule="auto"/>
        <w:rPr>
          <w:rFonts w:ascii="Calibri" w:hAnsi="Calibri"/>
        </w:rPr>
      </w:pPr>
    </w:p>
    <w:p w14:paraId="4810A961" w14:textId="77777777" w:rsidR="00F37FD7" w:rsidRPr="00F37FD7" w:rsidRDefault="00F37FD7" w:rsidP="00F37FD7">
      <w:pPr>
        <w:spacing w:line="276" w:lineRule="auto"/>
        <w:rPr>
          <w:rFonts w:ascii="Calibri" w:hAnsi="Calibri"/>
        </w:rPr>
      </w:pPr>
      <w:r w:rsidRPr="00F37FD7">
        <w:rPr>
          <w:rFonts w:ascii="Calibri" w:hAnsi="Calibri"/>
        </w:rPr>
        <w:t xml:space="preserve">I love the New Living Translation. It says it a little different. Instead of saying “accept my words,” it says “treasure my words.”  Wise people treasure the word of God. They want to know what God is saying. When we treasure the word of God, we welcome Him into our life. </w:t>
      </w:r>
    </w:p>
    <w:p w14:paraId="423ED1F8" w14:textId="77777777" w:rsidR="00F37FD7" w:rsidRPr="00F37FD7" w:rsidRDefault="00F37FD7" w:rsidP="00F37FD7">
      <w:pPr>
        <w:spacing w:line="276" w:lineRule="auto"/>
        <w:rPr>
          <w:rFonts w:ascii="Calibri" w:hAnsi="Calibri"/>
        </w:rPr>
      </w:pPr>
    </w:p>
    <w:p w14:paraId="7F09E7DD" w14:textId="77777777" w:rsidR="00F37FD7" w:rsidRPr="00F37FD7" w:rsidRDefault="00F37FD7" w:rsidP="00F37FD7">
      <w:pPr>
        <w:spacing w:line="276" w:lineRule="auto"/>
        <w:rPr>
          <w:rFonts w:ascii="Calibri" w:hAnsi="Calibri"/>
        </w:rPr>
      </w:pPr>
      <w:r w:rsidRPr="00F37FD7">
        <w:rPr>
          <w:rFonts w:ascii="Calibri" w:hAnsi="Calibri"/>
        </w:rPr>
        <w:t>Gena and I are celebrating our 24</w:t>
      </w:r>
      <w:r w:rsidRPr="00F37FD7">
        <w:rPr>
          <w:rFonts w:ascii="Calibri" w:hAnsi="Calibri"/>
          <w:vertAlign w:val="superscript"/>
        </w:rPr>
        <w:t>th</w:t>
      </w:r>
      <w:r w:rsidRPr="00F37FD7">
        <w:rPr>
          <w:rFonts w:ascii="Calibri" w:hAnsi="Calibri"/>
        </w:rPr>
        <w:t xml:space="preserve"> wedding anniversary tomorrow. Is that cool or what? I mean, 24 years. We're still having a great time. But when we first got married (I'll never forget this), we decided as a newlywed couple, “We're going to do our own taxes. We’re going to save a few bucks.” I think I was making like $1.50 a month at the church at that time. We were going to save some money. We got all the paperwork out. We had this manual on how to do your taxes. I looked at those things and I looked at our W-2 forms and other things. I looked at that for about 10 minutes and I realized I was in way over my head. We made a very quick trip down to H&amp;R Block. I'll never forget that. I don't know that that guy knew a lot more than I knew, but at least he was certified. </w:t>
      </w:r>
    </w:p>
    <w:p w14:paraId="3A110225" w14:textId="77777777" w:rsidR="00F37FD7" w:rsidRPr="00F37FD7" w:rsidRDefault="00F37FD7" w:rsidP="00F37FD7">
      <w:pPr>
        <w:spacing w:line="276" w:lineRule="auto"/>
        <w:rPr>
          <w:rFonts w:ascii="Calibri" w:hAnsi="Calibri"/>
        </w:rPr>
      </w:pPr>
    </w:p>
    <w:p w14:paraId="398C1ED5" w14:textId="77777777" w:rsidR="00F37FD7" w:rsidRPr="00F37FD7" w:rsidRDefault="00F37FD7" w:rsidP="00F37FD7">
      <w:pPr>
        <w:spacing w:line="276" w:lineRule="auto"/>
        <w:rPr>
          <w:rFonts w:ascii="Calibri" w:hAnsi="Calibri"/>
        </w:rPr>
      </w:pPr>
      <w:r w:rsidRPr="00F37FD7">
        <w:rPr>
          <w:rFonts w:ascii="Calibri" w:hAnsi="Calibri"/>
        </w:rPr>
        <w:t xml:space="preserve">I made a decision that I was never going to work on my taxes again. Because there was a lot of concepts, there was a lot of principles, there were a lot of laws that I had no idea what they were. We’re talking about withholdings, and dependents, and filing statuses, and all this kind of stuff that I have no idea. I decided to submit to somebody who knew a lot more about taxes than I did. </w:t>
      </w:r>
    </w:p>
    <w:p w14:paraId="4F879F9A" w14:textId="77777777" w:rsidR="00F37FD7" w:rsidRPr="00F37FD7" w:rsidRDefault="00F37FD7" w:rsidP="00F37FD7">
      <w:pPr>
        <w:spacing w:line="276" w:lineRule="auto"/>
        <w:rPr>
          <w:rFonts w:ascii="Calibri" w:hAnsi="Calibri"/>
        </w:rPr>
      </w:pPr>
    </w:p>
    <w:p w14:paraId="2102C910" w14:textId="2CC73035" w:rsidR="00F37FD7" w:rsidRPr="00F37FD7" w:rsidRDefault="00F37FD7" w:rsidP="00F37FD7">
      <w:pPr>
        <w:spacing w:line="276" w:lineRule="auto"/>
        <w:rPr>
          <w:rFonts w:ascii="Calibri" w:hAnsi="Calibri"/>
        </w:rPr>
      </w:pPr>
      <w:r w:rsidRPr="00F37FD7">
        <w:rPr>
          <w:rFonts w:ascii="Calibri" w:hAnsi="Calibri"/>
        </w:rPr>
        <w:t xml:space="preserve">Not too long ago, I was at the dentist and the dentist said, “Ryan, you got a cavity and you're going to have to get a crown.” I was like, “No, you don't understand, Mr. Dentist. I don't want a crown. Why don't you just put a little extra filling on that?” He said, “Well, Ryan, it just doesn't work that way. It’s just going to break again and we got to cut away more of the tooth.” I'm like, “No, but you don't understand. I don't want a crown. I want you to put some of that little stuff that you put in the filling.” I think I almost convinced him, but then he convinced me. He was like, “Ryan, listen. I'm a dentist. I've been doing this a long time. I fill cavities 24 hours a day. It just doesn't work that way.” </w:t>
      </w:r>
      <w:proofErr w:type="gramStart"/>
      <w:r w:rsidRPr="00F37FD7">
        <w:rPr>
          <w:rFonts w:ascii="Calibri" w:hAnsi="Calibri"/>
        </w:rPr>
        <w:t>Finally</w:t>
      </w:r>
      <w:proofErr w:type="gramEnd"/>
      <w:r w:rsidRPr="00F37FD7">
        <w:rPr>
          <w:rFonts w:ascii="Calibri" w:hAnsi="Calibri"/>
        </w:rPr>
        <w:t xml:space="preserve"> I understood. This guy knows a lot more about teeth than I do. Unfortunately, I got the crown. Not what I wanted, but what the doctor said.</w:t>
      </w:r>
    </w:p>
    <w:p w14:paraId="02E836CB" w14:textId="77777777" w:rsidR="00F37FD7" w:rsidRPr="00F37FD7" w:rsidRDefault="00F37FD7" w:rsidP="00F37FD7">
      <w:pPr>
        <w:spacing w:line="276" w:lineRule="auto"/>
        <w:rPr>
          <w:rFonts w:ascii="Calibri" w:hAnsi="Calibri"/>
        </w:rPr>
      </w:pPr>
    </w:p>
    <w:p w14:paraId="218AC444" w14:textId="2359D317" w:rsidR="00F37FD7" w:rsidRPr="00F37FD7" w:rsidRDefault="00F37FD7" w:rsidP="00F37FD7">
      <w:pPr>
        <w:spacing w:line="276" w:lineRule="auto"/>
        <w:rPr>
          <w:rFonts w:ascii="Calibri" w:hAnsi="Calibri"/>
        </w:rPr>
      </w:pPr>
      <w:r w:rsidRPr="00F37FD7">
        <w:rPr>
          <w:rFonts w:ascii="Calibri" w:hAnsi="Calibri"/>
        </w:rPr>
        <w:lastRenderedPageBreak/>
        <w:t xml:space="preserve">When Solomon is talking about welcoming the word of God into our life, he's talking about understanding that God, the creator of the heavens and the earth, understands principles, concepts, precepts, laws, and rules that we do not understand. To be a person of wisdom doesn't mean that we understand every nuance or every single thing in the Bible as to why God said that. But we understand that God knows more than we do. When we submit to His will and to His Word, we welcome God's precepts into our life and we get under His authority, and it brings power and wisdom into our life.  </w:t>
      </w:r>
    </w:p>
    <w:p w14:paraId="63983939" w14:textId="77777777" w:rsidR="00F37FD7" w:rsidRPr="00F37FD7" w:rsidRDefault="00F37FD7" w:rsidP="00F37FD7">
      <w:pPr>
        <w:spacing w:line="276" w:lineRule="auto"/>
        <w:rPr>
          <w:rFonts w:ascii="Calibri" w:hAnsi="Calibri"/>
        </w:rPr>
      </w:pPr>
    </w:p>
    <w:p w14:paraId="61D82C5A" w14:textId="77777777" w:rsidR="00F37FD7" w:rsidRPr="00F37FD7" w:rsidRDefault="00F37FD7" w:rsidP="00F37FD7">
      <w:pPr>
        <w:spacing w:line="276" w:lineRule="auto"/>
        <w:rPr>
          <w:rFonts w:ascii="Calibri" w:hAnsi="Calibri"/>
        </w:rPr>
      </w:pPr>
      <w:r w:rsidRPr="00F37FD7">
        <w:rPr>
          <w:rFonts w:ascii="Calibri" w:hAnsi="Calibri"/>
        </w:rPr>
        <w:t xml:space="preserve">I think this is exactly what he's talking about here – “accept eagerly.” </w:t>
      </w:r>
    </w:p>
    <w:p w14:paraId="3D2A6112" w14:textId="77777777" w:rsidR="00F37FD7" w:rsidRPr="00F37FD7" w:rsidRDefault="00F37FD7" w:rsidP="00F37FD7">
      <w:pPr>
        <w:spacing w:line="276" w:lineRule="auto"/>
        <w:rPr>
          <w:rFonts w:ascii="Calibri" w:hAnsi="Calibri"/>
        </w:rPr>
      </w:pPr>
    </w:p>
    <w:p w14:paraId="1DDACA5B" w14:textId="77777777" w:rsidR="00F37FD7" w:rsidRPr="00F37FD7" w:rsidRDefault="00F37FD7" w:rsidP="00F37FD7">
      <w:pPr>
        <w:spacing w:line="276" w:lineRule="auto"/>
        <w:rPr>
          <w:rFonts w:ascii="Calibri" w:hAnsi="Calibri"/>
          <w:b/>
          <w:bCs/>
        </w:rPr>
      </w:pPr>
      <w:r w:rsidRPr="00F37FD7">
        <w:rPr>
          <w:rFonts w:ascii="Calibri" w:hAnsi="Calibri"/>
          <w:b/>
          <w:bCs/>
        </w:rPr>
        <w:t>2. Acquire continually.</w:t>
      </w:r>
    </w:p>
    <w:p w14:paraId="6D91BE3A" w14:textId="77777777" w:rsidR="00F37FD7" w:rsidRPr="00F37FD7" w:rsidRDefault="00F37FD7" w:rsidP="00F37FD7">
      <w:pPr>
        <w:spacing w:line="276" w:lineRule="auto"/>
        <w:rPr>
          <w:rFonts w:ascii="Calibri" w:hAnsi="Calibri"/>
        </w:rPr>
      </w:pPr>
    </w:p>
    <w:p w14:paraId="0B3BA79E" w14:textId="77777777" w:rsidR="00F37FD7" w:rsidRPr="00F37FD7" w:rsidRDefault="00F37FD7" w:rsidP="00F37FD7">
      <w:pPr>
        <w:spacing w:line="276" w:lineRule="auto"/>
        <w:rPr>
          <w:rFonts w:ascii="Calibri" w:hAnsi="Calibri"/>
        </w:rPr>
      </w:pPr>
      <w:r w:rsidRPr="00F37FD7">
        <w:rPr>
          <w:rFonts w:ascii="Calibri" w:hAnsi="Calibri"/>
        </w:rPr>
        <w:t>“If you accept my words and store up my commands within you” (Proverbs 2:1).</w:t>
      </w:r>
    </w:p>
    <w:p w14:paraId="0A9A0549" w14:textId="77777777" w:rsidR="00F37FD7" w:rsidRPr="00F37FD7" w:rsidRDefault="00F37FD7" w:rsidP="00F37FD7">
      <w:pPr>
        <w:spacing w:line="276" w:lineRule="auto"/>
        <w:rPr>
          <w:rFonts w:ascii="Calibri" w:hAnsi="Calibri"/>
        </w:rPr>
      </w:pPr>
    </w:p>
    <w:p w14:paraId="51C96D6D" w14:textId="77777777" w:rsidR="00F37FD7" w:rsidRPr="00F37FD7" w:rsidRDefault="00F37FD7" w:rsidP="00F37FD7">
      <w:pPr>
        <w:spacing w:line="276" w:lineRule="auto"/>
        <w:rPr>
          <w:rFonts w:ascii="Calibri" w:hAnsi="Calibri"/>
        </w:rPr>
      </w:pPr>
      <w:r w:rsidRPr="00F37FD7">
        <w:rPr>
          <w:rFonts w:ascii="Calibri" w:hAnsi="Calibri"/>
        </w:rPr>
        <w:t xml:space="preserve">You got to keep those commands for a rainy day. We should be a pack rat when it comes to God's principles. We're storing them away. </w:t>
      </w:r>
    </w:p>
    <w:p w14:paraId="3777D95F" w14:textId="77777777" w:rsidR="00F37FD7" w:rsidRPr="00F37FD7" w:rsidRDefault="00F37FD7" w:rsidP="00F37FD7">
      <w:pPr>
        <w:spacing w:line="276" w:lineRule="auto"/>
        <w:rPr>
          <w:rFonts w:ascii="Calibri" w:hAnsi="Calibri"/>
        </w:rPr>
      </w:pPr>
    </w:p>
    <w:p w14:paraId="0BDAE523" w14:textId="0040E09E" w:rsidR="00F37FD7" w:rsidRPr="00F37FD7" w:rsidRDefault="00F37FD7" w:rsidP="00F37FD7">
      <w:pPr>
        <w:spacing w:line="276" w:lineRule="auto"/>
        <w:rPr>
          <w:rFonts w:ascii="Calibri" w:hAnsi="Calibri"/>
        </w:rPr>
      </w:pPr>
      <w:r w:rsidRPr="00F37FD7">
        <w:rPr>
          <w:rFonts w:ascii="Calibri" w:hAnsi="Calibri"/>
        </w:rPr>
        <w:t>How many of you have trouble getting rid of things? Any pack rats at the house today? You can just admit that. Anybody? People are pointing fingers.</w:t>
      </w:r>
    </w:p>
    <w:p w14:paraId="67951819" w14:textId="77777777" w:rsidR="00F37FD7" w:rsidRPr="00F37FD7" w:rsidRDefault="00F37FD7" w:rsidP="00F37FD7">
      <w:pPr>
        <w:spacing w:line="276" w:lineRule="auto"/>
        <w:rPr>
          <w:rFonts w:ascii="Calibri" w:hAnsi="Calibri"/>
        </w:rPr>
      </w:pPr>
    </w:p>
    <w:p w14:paraId="5DCA739D" w14:textId="77777777" w:rsidR="00F37FD7" w:rsidRPr="00F37FD7" w:rsidRDefault="00F37FD7" w:rsidP="00F37FD7">
      <w:pPr>
        <w:spacing w:line="276" w:lineRule="auto"/>
        <w:rPr>
          <w:rFonts w:ascii="Calibri" w:hAnsi="Calibri"/>
        </w:rPr>
      </w:pPr>
      <w:r w:rsidRPr="00F37FD7">
        <w:rPr>
          <w:rFonts w:ascii="Calibri" w:hAnsi="Calibri"/>
        </w:rPr>
        <w:t xml:space="preserve">My grandmother grew up in the Great Depression. She didn't have much, but she's 99 years old. She's in the nursing home and she still can't throw anything away. She's never been able to throw anything away. I think I got a little bit of that into my system. </w:t>
      </w:r>
    </w:p>
    <w:p w14:paraId="3AC22387" w14:textId="77777777" w:rsidR="00F37FD7" w:rsidRPr="00F37FD7" w:rsidRDefault="00F37FD7" w:rsidP="00F37FD7">
      <w:pPr>
        <w:spacing w:line="276" w:lineRule="auto"/>
        <w:rPr>
          <w:rFonts w:ascii="Calibri" w:hAnsi="Calibri"/>
        </w:rPr>
      </w:pPr>
    </w:p>
    <w:p w14:paraId="4241C568" w14:textId="77777777" w:rsidR="003749C4" w:rsidRDefault="00F37FD7" w:rsidP="00F37FD7">
      <w:pPr>
        <w:spacing w:line="276" w:lineRule="auto"/>
        <w:rPr>
          <w:rFonts w:ascii="Calibri" w:hAnsi="Calibri"/>
        </w:rPr>
      </w:pPr>
      <w:r w:rsidRPr="00F37FD7">
        <w:rPr>
          <w:rFonts w:ascii="Calibri" w:hAnsi="Calibri"/>
        </w:rPr>
        <w:t xml:space="preserve">Gena was given me a hard time the other day. I have eight big huge plastic bins in the basement of childhood keepsakes. Gena’s got one. She’s always telling me, “Ryan, we got to get rid of your junk.” Gena was going through my stuff the other day. She found some crush notes when I was in the eighth grade. She was like, “Ryan, why are you keeping those things?” I'm like, “I don't know. It's just hard to get rid of them.” I have my cummerbund and my bow tie from prom. I got trophies out the wazoo. I played every sport known to man. I got trophies. I'm old school. We didn't have participation trophies. We got real trophies, like winners and </w:t>
      </w:r>
      <w:proofErr w:type="gramStart"/>
      <w:r w:rsidRPr="00F37FD7">
        <w:rPr>
          <w:rFonts w:ascii="Calibri" w:hAnsi="Calibri"/>
        </w:rPr>
        <w:t>losers</w:t>
      </w:r>
      <w:proofErr w:type="gramEnd"/>
      <w:r w:rsidRPr="00F37FD7">
        <w:rPr>
          <w:rFonts w:ascii="Calibri" w:hAnsi="Calibri"/>
        </w:rPr>
        <w:t xml:space="preserve"> kind of trophies. Yeah, I got those. She’s like, “Ryan, can we please get rid of your 3</w:t>
      </w:r>
      <w:r w:rsidRPr="00F37FD7">
        <w:rPr>
          <w:rFonts w:ascii="Calibri" w:hAnsi="Calibri"/>
          <w:vertAlign w:val="superscript"/>
        </w:rPr>
        <w:t>rd</w:t>
      </w:r>
      <w:r w:rsidRPr="00F37FD7">
        <w:rPr>
          <w:rFonts w:ascii="Calibri" w:hAnsi="Calibri"/>
        </w:rPr>
        <w:t xml:space="preserve"> grade soccer trophies?” I'm like, “I earned that thing. I’m hanging on to that. I'm not getting rid of that.” Newspaper clippings of every ball game that I played in. I got it documented. My pinewood derby car. My cast when I broke my arm. My baseball cards. We were looking up some of my old baseball cards. </w:t>
      </w:r>
    </w:p>
    <w:p w14:paraId="3E1B6D82" w14:textId="77777777" w:rsidR="003749C4" w:rsidRDefault="003749C4" w:rsidP="00F37FD7">
      <w:pPr>
        <w:spacing w:line="276" w:lineRule="auto"/>
        <w:rPr>
          <w:rFonts w:ascii="Calibri" w:hAnsi="Calibri"/>
        </w:rPr>
      </w:pPr>
    </w:p>
    <w:p w14:paraId="44D9D58C" w14:textId="703F0E7B" w:rsidR="00F37FD7" w:rsidRPr="00F37FD7" w:rsidRDefault="00F37FD7" w:rsidP="00F37FD7">
      <w:pPr>
        <w:spacing w:line="276" w:lineRule="auto"/>
        <w:rPr>
          <w:rFonts w:ascii="Calibri" w:hAnsi="Calibri"/>
        </w:rPr>
      </w:pPr>
      <w:r w:rsidRPr="00F37FD7">
        <w:rPr>
          <w:rFonts w:ascii="Calibri" w:hAnsi="Calibri"/>
        </w:rPr>
        <w:lastRenderedPageBreak/>
        <w:t xml:space="preserve">Can I brag for a minute? I got some baseball cards that are worth some money. Our joke around the house is that if we have a fire, run to the basement and get the baseball cards, and then get everybody else out. </w:t>
      </w:r>
    </w:p>
    <w:p w14:paraId="73E23E16" w14:textId="77777777" w:rsidR="00F37FD7" w:rsidRPr="00F37FD7" w:rsidRDefault="00F37FD7" w:rsidP="00F37FD7">
      <w:pPr>
        <w:spacing w:line="276" w:lineRule="auto"/>
        <w:rPr>
          <w:rFonts w:ascii="Calibri" w:hAnsi="Calibri"/>
        </w:rPr>
      </w:pPr>
    </w:p>
    <w:p w14:paraId="4974D737" w14:textId="77777777" w:rsidR="00F37FD7" w:rsidRPr="00F37FD7" w:rsidRDefault="00F37FD7" w:rsidP="00F37FD7">
      <w:pPr>
        <w:spacing w:line="276" w:lineRule="auto"/>
        <w:rPr>
          <w:rFonts w:ascii="Calibri" w:hAnsi="Calibri"/>
        </w:rPr>
      </w:pPr>
      <w:r w:rsidRPr="00F37FD7">
        <w:rPr>
          <w:rFonts w:ascii="Calibri" w:hAnsi="Calibri"/>
        </w:rPr>
        <w:t xml:space="preserve">But it's all stored up. The reason that it’s stored up is because I'm afraid that I may need some of those things at a subsequent time. I may need my baseball cards. I might need that old cummerbund and that bow tie. You never know when you may need something like that. </w:t>
      </w:r>
    </w:p>
    <w:p w14:paraId="22713153" w14:textId="77777777" w:rsidR="00F37FD7" w:rsidRPr="00F37FD7" w:rsidRDefault="00F37FD7" w:rsidP="00F37FD7">
      <w:pPr>
        <w:spacing w:line="276" w:lineRule="auto"/>
        <w:rPr>
          <w:rFonts w:ascii="Calibri" w:hAnsi="Calibri"/>
        </w:rPr>
      </w:pPr>
    </w:p>
    <w:p w14:paraId="6B7DF68C" w14:textId="77777777" w:rsidR="00F37FD7" w:rsidRPr="00F37FD7" w:rsidRDefault="00F37FD7" w:rsidP="00F37FD7">
      <w:pPr>
        <w:spacing w:line="276" w:lineRule="auto"/>
        <w:rPr>
          <w:rFonts w:ascii="Calibri" w:hAnsi="Calibri"/>
        </w:rPr>
      </w:pPr>
      <w:r w:rsidRPr="00F37FD7">
        <w:rPr>
          <w:rFonts w:ascii="Calibri" w:hAnsi="Calibri"/>
        </w:rPr>
        <w:t xml:space="preserve">Solomon is saying with the precepts, with the concepts, with the word of God, store it up. You may not feel like you need it today, but there may be a day when you need to draw on that account and you may need to pull some concepts out of storage. That's why we should hide the word of God into our heart. Because when we have a rainy day, when we have a hard day, when we're going through something that we never thought we would be going through, we want to be able to draw on God's word in our life. We want to be able to pull it out of the closet. </w:t>
      </w:r>
    </w:p>
    <w:p w14:paraId="5A6837F1" w14:textId="77777777" w:rsidR="00F37FD7" w:rsidRPr="00F37FD7" w:rsidRDefault="00F37FD7" w:rsidP="00F37FD7">
      <w:pPr>
        <w:spacing w:line="276" w:lineRule="auto"/>
        <w:rPr>
          <w:rFonts w:ascii="Calibri" w:hAnsi="Calibri"/>
        </w:rPr>
      </w:pPr>
    </w:p>
    <w:p w14:paraId="6B3705B8" w14:textId="72E2D265" w:rsidR="00F37FD7" w:rsidRPr="00F37FD7" w:rsidRDefault="00F37FD7" w:rsidP="00F37FD7">
      <w:pPr>
        <w:spacing w:line="276" w:lineRule="auto"/>
        <w:rPr>
          <w:rFonts w:ascii="Calibri" w:hAnsi="Calibri"/>
        </w:rPr>
      </w:pPr>
      <w:r w:rsidRPr="00F37FD7">
        <w:rPr>
          <w:rFonts w:ascii="Calibri" w:hAnsi="Calibri"/>
        </w:rPr>
        <w:t xml:space="preserve">Words like the prophet Isaiah: “He gives strength to the weary and increases the power of the weak.” You may be thinking, “Today, Pastor, I'm feeling pretty powerful. I'm feeling pretty good.” But you know what? Tomorrow it may not be that way. Maybe you're feeling real good about your life. But that promise from Hebrews 13, which says, “I will never leave you or forsake you,” that's something that you put in the basement. Because there may be a time when you're very alone and you need to draw on the word of God. We got to store it up in our heart. This is how we build wisdom in our life. We're a pack rat with the word of God. </w:t>
      </w:r>
    </w:p>
    <w:p w14:paraId="38E356A2" w14:textId="77777777" w:rsidR="00F37FD7" w:rsidRPr="00F37FD7" w:rsidRDefault="00F37FD7" w:rsidP="00F37FD7">
      <w:pPr>
        <w:spacing w:line="276" w:lineRule="auto"/>
        <w:rPr>
          <w:rFonts w:ascii="Calibri" w:hAnsi="Calibri"/>
        </w:rPr>
      </w:pPr>
    </w:p>
    <w:p w14:paraId="047F692F" w14:textId="77777777" w:rsidR="00F37FD7" w:rsidRPr="00F37FD7" w:rsidRDefault="00F37FD7" w:rsidP="00F37FD7">
      <w:pPr>
        <w:spacing w:line="276" w:lineRule="auto"/>
        <w:rPr>
          <w:rFonts w:ascii="Calibri" w:hAnsi="Calibri"/>
          <w:b/>
          <w:bCs/>
        </w:rPr>
      </w:pPr>
      <w:r w:rsidRPr="00F37FD7">
        <w:rPr>
          <w:rFonts w:ascii="Calibri" w:hAnsi="Calibri"/>
          <w:b/>
          <w:bCs/>
        </w:rPr>
        <w:t>3. Listen intently.</w:t>
      </w:r>
    </w:p>
    <w:p w14:paraId="26F2EBDE" w14:textId="77777777" w:rsidR="00F37FD7" w:rsidRPr="00F37FD7" w:rsidRDefault="00F37FD7" w:rsidP="00F37FD7">
      <w:pPr>
        <w:spacing w:line="276" w:lineRule="auto"/>
        <w:rPr>
          <w:rFonts w:ascii="Calibri" w:hAnsi="Calibri"/>
        </w:rPr>
      </w:pPr>
    </w:p>
    <w:p w14:paraId="504F7B8A" w14:textId="77777777" w:rsidR="00F37FD7" w:rsidRPr="00F37FD7" w:rsidRDefault="00F37FD7" w:rsidP="00F37FD7">
      <w:pPr>
        <w:spacing w:line="276" w:lineRule="auto"/>
        <w:rPr>
          <w:rFonts w:ascii="Calibri" w:hAnsi="Calibri"/>
        </w:rPr>
      </w:pPr>
      <w:r w:rsidRPr="00F37FD7">
        <w:rPr>
          <w:rFonts w:ascii="Calibri" w:hAnsi="Calibri"/>
        </w:rPr>
        <w:t>“Listen intently to wisdom and directing your heart to understanding” (Proverbs 2:2).</w:t>
      </w:r>
    </w:p>
    <w:p w14:paraId="14433973" w14:textId="77777777" w:rsidR="00F37FD7" w:rsidRPr="00F37FD7" w:rsidRDefault="00F37FD7" w:rsidP="00F37FD7">
      <w:pPr>
        <w:spacing w:line="276" w:lineRule="auto"/>
        <w:rPr>
          <w:rFonts w:ascii="Calibri" w:hAnsi="Calibri"/>
        </w:rPr>
      </w:pPr>
    </w:p>
    <w:p w14:paraId="71FF9BDC" w14:textId="77777777" w:rsidR="00F37FD7" w:rsidRPr="00F37FD7" w:rsidRDefault="00F37FD7" w:rsidP="00F37FD7">
      <w:pPr>
        <w:spacing w:line="276" w:lineRule="auto"/>
        <w:rPr>
          <w:rFonts w:ascii="Calibri" w:hAnsi="Calibri"/>
        </w:rPr>
      </w:pPr>
      <w:r w:rsidRPr="00F37FD7">
        <w:rPr>
          <w:rFonts w:ascii="Calibri" w:hAnsi="Calibri"/>
        </w:rPr>
        <w:t xml:space="preserve">The New Living Translation says, “Tune your ears to wisdom.”  Both parts of this verse deal with making adjustments. “Tune your ear to wisdom and concentrate on understanding” (Proverbs 2:2). </w:t>
      </w:r>
    </w:p>
    <w:p w14:paraId="760B31C4" w14:textId="77777777" w:rsidR="00F37FD7" w:rsidRPr="00F37FD7" w:rsidRDefault="00F37FD7" w:rsidP="00F37FD7">
      <w:pPr>
        <w:spacing w:line="276" w:lineRule="auto"/>
        <w:rPr>
          <w:rFonts w:ascii="Calibri" w:hAnsi="Calibri"/>
        </w:rPr>
      </w:pPr>
    </w:p>
    <w:p w14:paraId="26812D4E" w14:textId="77777777" w:rsidR="00F37FD7" w:rsidRPr="00F37FD7" w:rsidRDefault="00F37FD7" w:rsidP="00F37FD7">
      <w:pPr>
        <w:spacing w:line="276" w:lineRule="auto"/>
        <w:rPr>
          <w:rFonts w:ascii="Calibri" w:hAnsi="Calibri"/>
        </w:rPr>
      </w:pPr>
      <w:r w:rsidRPr="00F37FD7">
        <w:rPr>
          <w:rFonts w:ascii="Calibri" w:hAnsi="Calibri"/>
        </w:rPr>
        <w:t xml:space="preserve">There is a mindset shift that has to take place to listen intently to the things that God has to say to us. If we want to be people of wisdom, we have to be listening to what God is saying. </w:t>
      </w:r>
    </w:p>
    <w:p w14:paraId="44B3E1FA" w14:textId="77777777" w:rsidR="00F37FD7" w:rsidRPr="00F37FD7" w:rsidRDefault="00F37FD7" w:rsidP="00F37FD7">
      <w:pPr>
        <w:spacing w:line="276" w:lineRule="auto"/>
        <w:rPr>
          <w:rFonts w:ascii="Calibri" w:hAnsi="Calibri"/>
        </w:rPr>
      </w:pPr>
    </w:p>
    <w:p w14:paraId="43F10917" w14:textId="77777777" w:rsidR="00F37FD7" w:rsidRPr="00F37FD7" w:rsidRDefault="00F37FD7" w:rsidP="00F37FD7">
      <w:pPr>
        <w:spacing w:line="276" w:lineRule="auto"/>
        <w:rPr>
          <w:rFonts w:ascii="Calibri" w:hAnsi="Calibri"/>
        </w:rPr>
      </w:pPr>
      <w:r w:rsidRPr="00F37FD7">
        <w:rPr>
          <w:rFonts w:ascii="Calibri" w:hAnsi="Calibri"/>
        </w:rPr>
        <w:t xml:space="preserve">Just like a piano has to be tuned. If you turn on the radio, maybe you've been in between stations and you get all of that static and you get part of the song, or the signal cuts in and out. </w:t>
      </w:r>
      <w:r w:rsidRPr="00F37FD7">
        <w:rPr>
          <w:rFonts w:ascii="Calibri" w:hAnsi="Calibri"/>
        </w:rPr>
        <w:lastRenderedPageBreak/>
        <w:t xml:space="preserve">But when you get it dialed in, when you get it right on the station, the signal is powerful and you can receive it. He says, “Tune your ears to wisdom.” Make that adjustment, spin the dial a little bit to get dialed in to understand what God is saying. This is what wise people do. We're listening to wisdom. We're listening to God. </w:t>
      </w:r>
    </w:p>
    <w:p w14:paraId="10F685F5" w14:textId="77777777" w:rsidR="00F37FD7" w:rsidRPr="00F37FD7" w:rsidRDefault="00F37FD7" w:rsidP="00F37FD7">
      <w:pPr>
        <w:spacing w:line="276" w:lineRule="auto"/>
        <w:rPr>
          <w:rFonts w:ascii="Calibri" w:hAnsi="Calibri"/>
        </w:rPr>
      </w:pPr>
    </w:p>
    <w:p w14:paraId="5C7DD03C" w14:textId="35EE15D0" w:rsidR="00F37FD7" w:rsidRPr="00F37FD7" w:rsidRDefault="00F37FD7" w:rsidP="00F37FD7">
      <w:pPr>
        <w:spacing w:line="276" w:lineRule="auto"/>
        <w:rPr>
          <w:rFonts w:ascii="Calibri" w:hAnsi="Calibri"/>
        </w:rPr>
      </w:pPr>
      <w:r w:rsidRPr="00F37FD7">
        <w:rPr>
          <w:rFonts w:ascii="Calibri" w:hAnsi="Calibri"/>
        </w:rPr>
        <w:t xml:space="preserve">Now when it comes to listening, there's a lot of surface listening that kind of goes on. It’s kind of like it's the fourth quarter of a very important ballgame </w:t>
      </w:r>
      <w:r w:rsidR="00F378B5">
        <w:rPr>
          <w:rFonts w:ascii="Calibri" w:hAnsi="Calibri"/>
        </w:rPr>
        <w:t xml:space="preserve">on TV </w:t>
      </w:r>
      <w:r w:rsidRPr="00F37FD7">
        <w:rPr>
          <w:rFonts w:ascii="Calibri" w:hAnsi="Calibri"/>
        </w:rPr>
        <w:t xml:space="preserve">and my wife is telling me to take out the trash. </w:t>
      </w:r>
      <w:r w:rsidR="00F378B5">
        <w:rPr>
          <w:rFonts w:ascii="Calibri" w:hAnsi="Calibri"/>
        </w:rPr>
        <w:t xml:space="preserve">I may not be </w:t>
      </w:r>
      <w:r w:rsidRPr="00F37FD7">
        <w:rPr>
          <w:rFonts w:ascii="Calibri" w:hAnsi="Calibri"/>
        </w:rPr>
        <w:t xml:space="preserve">listening. Whenever I'm telling my kids it's time to go to bed, there's different levels of listening. Do you know what I'm talking about? There's like “I heard it” and then “I kind of just saw a talking head that was before me.” Sometimes when I tell my kids, “Clean your room,” it's kind of like, “I heard it, Dad, but I didn't hear it.” </w:t>
      </w:r>
    </w:p>
    <w:p w14:paraId="61AA6B88" w14:textId="77777777" w:rsidR="00F37FD7" w:rsidRPr="00F37FD7" w:rsidRDefault="00F37FD7" w:rsidP="00F37FD7">
      <w:pPr>
        <w:spacing w:line="276" w:lineRule="auto"/>
        <w:rPr>
          <w:rFonts w:ascii="Calibri" w:hAnsi="Calibri"/>
        </w:rPr>
      </w:pPr>
    </w:p>
    <w:p w14:paraId="61EC2329" w14:textId="77777777" w:rsidR="00F37FD7" w:rsidRPr="00F37FD7" w:rsidRDefault="00F37FD7" w:rsidP="00F37FD7">
      <w:pPr>
        <w:spacing w:line="276" w:lineRule="auto"/>
        <w:rPr>
          <w:rFonts w:ascii="Calibri" w:hAnsi="Calibri"/>
        </w:rPr>
      </w:pPr>
      <w:r w:rsidRPr="00F37FD7">
        <w:rPr>
          <w:rFonts w:ascii="Calibri" w:hAnsi="Calibri"/>
        </w:rPr>
        <w:t xml:space="preserve">Wise people really listen. They're not surface listening. They're tuning their ears. They are listening closely to wisdom and directing their heart to understanding. So if I want to be wise, I have to have a steady diet of the word of God, I have to be listening to the things that God is saying to me, and I can't be distracted by my past or by other things. I got to have my antenna up so I can hear the word of God. </w:t>
      </w:r>
    </w:p>
    <w:p w14:paraId="3B0DC52B" w14:textId="77777777" w:rsidR="00F37FD7" w:rsidRPr="00F37FD7" w:rsidRDefault="00F37FD7" w:rsidP="00F37FD7">
      <w:pPr>
        <w:spacing w:line="276" w:lineRule="auto"/>
        <w:rPr>
          <w:rFonts w:ascii="Calibri" w:hAnsi="Calibri"/>
        </w:rPr>
      </w:pPr>
    </w:p>
    <w:p w14:paraId="1A51E455" w14:textId="77777777" w:rsidR="00F37FD7" w:rsidRPr="00F37FD7" w:rsidRDefault="00F37FD7" w:rsidP="00F37FD7">
      <w:pPr>
        <w:spacing w:line="276" w:lineRule="auto"/>
        <w:rPr>
          <w:rFonts w:ascii="Calibri" w:hAnsi="Calibri"/>
          <w:b/>
          <w:bCs/>
        </w:rPr>
      </w:pPr>
      <w:r w:rsidRPr="00F37FD7">
        <w:rPr>
          <w:rFonts w:ascii="Calibri" w:hAnsi="Calibri"/>
          <w:b/>
          <w:bCs/>
        </w:rPr>
        <w:t>4. Pray earnestly.</w:t>
      </w:r>
    </w:p>
    <w:p w14:paraId="52B13EF6" w14:textId="77777777" w:rsidR="00F37FD7" w:rsidRPr="00F37FD7" w:rsidRDefault="00F37FD7" w:rsidP="00F37FD7">
      <w:pPr>
        <w:spacing w:line="276" w:lineRule="auto"/>
        <w:rPr>
          <w:rFonts w:ascii="Calibri" w:hAnsi="Calibri"/>
        </w:rPr>
      </w:pPr>
    </w:p>
    <w:p w14:paraId="74C9320A" w14:textId="77777777" w:rsidR="00F37FD7" w:rsidRPr="00F37FD7" w:rsidRDefault="00F37FD7" w:rsidP="00F37FD7">
      <w:pPr>
        <w:spacing w:line="276" w:lineRule="auto"/>
        <w:rPr>
          <w:rFonts w:ascii="Calibri" w:hAnsi="Calibri"/>
        </w:rPr>
      </w:pPr>
      <w:r w:rsidRPr="00F37FD7">
        <w:rPr>
          <w:rFonts w:ascii="Calibri" w:hAnsi="Calibri"/>
        </w:rPr>
        <w:t xml:space="preserve">“If any of you lacks wisdom, he should ask of God who gives to all liberally and without reproach” (James 1:5). </w:t>
      </w:r>
    </w:p>
    <w:p w14:paraId="65919F31" w14:textId="77777777" w:rsidR="00F37FD7" w:rsidRPr="00F37FD7" w:rsidRDefault="00F37FD7" w:rsidP="00F37FD7">
      <w:pPr>
        <w:spacing w:line="276" w:lineRule="auto"/>
        <w:rPr>
          <w:rFonts w:ascii="Calibri" w:hAnsi="Calibri"/>
        </w:rPr>
      </w:pPr>
    </w:p>
    <w:p w14:paraId="1E951ADB" w14:textId="77777777" w:rsidR="00F37FD7" w:rsidRPr="00F37FD7" w:rsidRDefault="00F37FD7" w:rsidP="00F37FD7">
      <w:pPr>
        <w:spacing w:line="276" w:lineRule="auto"/>
        <w:rPr>
          <w:rFonts w:ascii="Calibri" w:hAnsi="Calibri"/>
        </w:rPr>
      </w:pPr>
      <w:r w:rsidRPr="00F37FD7">
        <w:rPr>
          <w:rFonts w:ascii="Calibri" w:hAnsi="Calibri"/>
        </w:rPr>
        <w:t>That's what's being echoed here:</w:t>
      </w:r>
    </w:p>
    <w:p w14:paraId="5934074B" w14:textId="77777777" w:rsidR="00F37FD7" w:rsidRPr="00F37FD7" w:rsidRDefault="00F37FD7" w:rsidP="00F37FD7">
      <w:pPr>
        <w:spacing w:line="276" w:lineRule="auto"/>
        <w:rPr>
          <w:rFonts w:ascii="Calibri" w:hAnsi="Calibri"/>
        </w:rPr>
      </w:pPr>
    </w:p>
    <w:p w14:paraId="3C08A9E1" w14:textId="77777777" w:rsidR="00F37FD7" w:rsidRPr="00F37FD7" w:rsidRDefault="00F37FD7" w:rsidP="00F37FD7">
      <w:pPr>
        <w:spacing w:line="276" w:lineRule="auto"/>
        <w:rPr>
          <w:rFonts w:ascii="Calibri" w:hAnsi="Calibri"/>
        </w:rPr>
      </w:pPr>
      <w:r w:rsidRPr="00F37FD7">
        <w:rPr>
          <w:rFonts w:ascii="Calibri" w:hAnsi="Calibri"/>
        </w:rPr>
        <w:t>“Furthermore, if you call out to insight and lift your voice to understanding… then you will understand the fear of the Lord and discover the knowledge of God” (Proverbs 2:3-5).</w:t>
      </w:r>
    </w:p>
    <w:p w14:paraId="3369EA37" w14:textId="77777777" w:rsidR="00F37FD7" w:rsidRPr="00F37FD7" w:rsidRDefault="00F37FD7" w:rsidP="00F37FD7">
      <w:pPr>
        <w:spacing w:line="276" w:lineRule="auto"/>
        <w:rPr>
          <w:rFonts w:ascii="Calibri" w:hAnsi="Calibri"/>
        </w:rPr>
      </w:pPr>
    </w:p>
    <w:p w14:paraId="014B12C8" w14:textId="77777777" w:rsidR="00F37FD7" w:rsidRPr="00F37FD7" w:rsidRDefault="00F37FD7" w:rsidP="00F37FD7">
      <w:pPr>
        <w:spacing w:line="276" w:lineRule="auto"/>
        <w:rPr>
          <w:rFonts w:ascii="Calibri" w:hAnsi="Calibri"/>
        </w:rPr>
      </w:pPr>
      <w:r w:rsidRPr="00F37FD7">
        <w:rPr>
          <w:rFonts w:ascii="Calibri" w:hAnsi="Calibri"/>
        </w:rPr>
        <w:t xml:space="preserve">In other words, we ought to be asking God to give us wisdom. </w:t>
      </w:r>
    </w:p>
    <w:p w14:paraId="381C2B1E" w14:textId="77777777" w:rsidR="00F37FD7" w:rsidRPr="00F37FD7" w:rsidRDefault="00F37FD7" w:rsidP="00F37FD7">
      <w:pPr>
        <w:spacing w:line="276" w:lineRule="auto"/>
        <w:rPr>
          <w:rFonts w:ascii="Calibri" w:hAnsi="Calibri"/>
        </w:rPr>
      </w:pPr>
    </w:p>
    <w:p w14:paraId="2BAEFB09" w14:textId="77777777" w:rsidR="00F37FD7" w:rsidRPr="00F37FD7" w:rsidRDefault="00F37FD7" w:rsidP="00F37FD7">
      <w:pPr>
        <w:spacing w:line="276" w:lineRule="auto"/>
        <w:rPr>
          <w:rFonts w:ascii="Calibri" w:hAnsi="Calibri"/>
        </w:rPr>
      </w:pPr>
      <w:r w:rsidRPr="00F37FD7">
        <w:rPr>
          <w:rFonts w:ascii="Calibri" w:hAnsi="Calibri"/>
        </w:rPr>
        <w:t xml:space="preserve">If you want to be a wise person, if you want to know how to make that hard choice, if you want to have discretion, if you want to be able to know what God wants you to do, you ought to ask. “Lord, would you show me? Lord, would you teach me? Lord, would you give me some insight? God, help me to see some things I have never seen before so I can do what I have never done.” We're asking. We're crying out for it. He actually says “call out” or “cry out” for insight. There's a hunger. It’s not just a casual ask. But it is an intense desire to know. </w:t>
      </w:r>
    </w:p>
    <w:p w14:paraId="72E1651A" w14:textId="77777777" w:rsidR="00F37FD7" w:rsidRPr="00F37FD7" w:rsidRDefault="00F37FD7" w:rsidP="00F37FD7">
      <w:pPr>
        <w:spacing w:line="276" w:lineRule="auto"/>
        <w:rPr>
          <w:rFonts w:ascii="Calibri" w:hAnsi="Calibri"/>
        </w:rPr>
      </w:pPr>
    </w:p>
    <w:p w14:paraId="4BF098AC" w14:textId="77777777" w:rsidR="00F37FD7" w:rsidRPr="00F37FD7" w:rsidRDefault="00F37FD7" w:rsidP="00F37FD7">
      <w:pPr>
        <w:spacing w:line="276" w:lineRule="auto"/>
        <w:rPr>
          <w:rFonts w:ascii="Calibri" w:hAnsi="Calibri"/>
        </w:rPr>
      </w:pPr>
      <w:r w:rsidRPr="00F37FD7">
        <w:rPr>
          <w:rFonts w:ascii="Calibri" w:hAnsi="Calibri"/>
        </w:rPr>
        <w:lastRenderedPageBreak/>
        <w:t xml:space="preserve">It kind of reminds me of when my kids were very little. When they got hungry, they would cry out for that bottle. When a baby is hungry, you cannot mess with a baby. There is nothing you can do with that little infant if he or she is hungry. You can’t rock them. You can't console them. You can't tease them. If it's dinnertime, it's time to eat. I remember my kids, even when they were really little, literally snatching the bottle out of my hand and then protecting it, almost as if I was going to take it from them. But they would cry out until they received it. Once they got it, they were completely content. There's nothing greater than seeing that little baby eating her dinner and feeling fully satisfied. </w:t>
      </w:r>
    </w:p>
    <w:p w14:paraId="681DCCA2" w14:textId="77777777" w:rsidR="00F37FD7" w:rsidRPr="00F37FD7" w:rsidRDefault="00F37FD7" w:rsidP="00F37FD7">
      <w:pPr>
        <w:spacing w:line="276" w:lineRule="auto"/>
        <w:rPr>
          <w:rFonts w:ascii="Calibri" w:hAnsi="Calibri"/>
        </w:rPr>
      </w:pPr>
    </w:p>
    <w:p w14:paraId="5A404DFF" w14:textId="77777777" w:rsidR="00F37FD7" w:rsidRPr="00F37FD7" w:rsidRDefault="00F37FD7" w:rsidP="00F37FD7">
      <w:pPr>
        <w:spacing w:line="276" w:lineRule="auto"/>
        <w:rPr>
          <w:rFonts w:ascii="Calibri" w:hAnsi="Calibri"/>
        </w:rPr>
      </w:pPr>
      <w:r w:rsidRPr="00F37FD7">
        <w:rPr>
          <w:rFonts w:ascii="Calibri" w:hAnsi="Calibri"/>
        </w:rPr>
        <w:t xml:space="preserve">Are we crying out to God? Are we saying, “God,” every morning, every day? “God, I need to know. I want to be a person who is wise.” </w:t>
      </w:r>
    </w:p>
    <w:p w14:paraId="6FFD2619" w14:textId="77777777" w:rsidR="00F37FD7" w:rsidRPr="00F37FD7" w:rsidRDefault="00F37FD7" w:rsidP="00F37FD7">
      <w:pPr>
        <w:spacing w:line="276" w:lineRule="auto"/>
        <w:rPr>
          <w:rFonts w:ascii="Calibri" w:hAnsi="Calibri"/>
        </w:rPr>
      </w:pPr>
    </w:p>
    <w:p w14:paraId="5DAB6D97" w14:textId="77777777" w:rsidR="00F37FD7" w:rsidRPr="00F37FD7" w:rsidRDefault="00F37FD7" w:rsidP="00F37FD7">
      <w:pPr>
        <w:spacing w:line="276" w:lineRule="auto"/>
        <w:rPr>
          <w:rFonts w:ascii="Calibri" w:hAnsi="Calibri"/>
        </w:rPr>
      </w:pPr>
      <w:r w:rsidRPr="00F37FD7">
        <w:rPr>
          <w:rFonts w:ascii="Calibri" w:hAnsi="Calibri"/>
        </w:rPr>
        <w:t xml:space="preserve">Students, teenagers, you can be a person of wisdom. Don’t believe that you have to be an adult. Don't believe that you have to be old to be wise. Teenagers can be wise. Teenagers are making some tough choices and decisions today. You can be wise. God can speak to you. God can lead you. Just ask Him. “Lord, what do you want? What do you want to say?” </w:t>
      </w:r>
    </w:p>
    <w:p w14:paraId="149811E6" w14:textId="77777777" w:rsidR="00F37FD7" w:rsidRPr="00F37FD7" w:rsidRDefault="00F37FD7" w:rsidP="00F37FD7">
      <w:pPr>
        <w:spacing w:line="276" w:lineRule="auto"/>
        <w:rPr>
          <w:rFonts w:ascii="Calibri" w:hAnsi="Calibri"/>
        </w:rPr>
      </w:pPr>
    </w:p>
    <w:p w14:paraId="28F36871" w14:textId="77777777" w:rsidR="00F37FD7" w:rsidRPr="00F37FD7" w:rsidRDefault="00F37FD7" w:rsidP="00F37FD7">
      <w:pPr>
        <w:spacing w:line="276" w:lineRule="auto"/>
        <w:rPr>
          <w:rFonts w:ascii="Calibri" w:hAnsi="Calibri"/>
        </w:rPr>
      </w:pPr>
      <w:r w:rsidRPr="00F37FD7">
        <w:rPr>
          <w:rFonts w:ascii="Calibri" w:hAnsi="Calibri"/>
        </w:rPr>
        <w:t xml:space="preserve">One of the reasons that we don't ask is because we're proud. Humility and wisdom always go together in scripture. </w:t>
      </w:r>
    </w:p>
    <w:p w14:paraId="1CFA8042" w14:textId="77777777" w:rsidR="00F37FD7" w:rsidRPr="00F37FD7" w:rsidRDefault="00F37FD7" w:rsidP="00F37FD7">
      <w:pPr>
        <w:spacing w:line="276" w:lineRule="auto"/>
        <w:rPr>
          <w:rFonts w:ascii="Calibri" w:hAnsi="Calibri"/>
        </w:rPr>
      </w:pPr>
    </w:p>
    <w:p w14:paraId="51172936" w14:textId="77777777" w:rsidR="00F37FD7" w:rsidRPr="00F37FD7" w:rsidRDefault="00F37FD7" w:rsidP="00F37FD7">
      <w:pPr>
        <w:spacing w:line="276" w:lineRule="auto"/>
        <w:rPr>
          <w:rFonts w:ascii="Calibri" w:hAnsi="Calibri"/>
        </w:rPr>
      </w:pPr>
      <w:r w:rsidRPr="00F37FD7">
        <w:rPr>
          <w:rFonts w:ascii="Calibri" w:hAnsi="Calibri"/>
        </w:rPr>
        <w:t xml:space="preserve">“When pride comes, then comes disgrace, but with humility comes wisdom” (Proverbs 11:2). </w:t>
      </w:r>
    </w:p>
    <w:p w14:paraId="0094D02B" w14:textId="77777777" w:rsidR="00F37FD7" w:rsidRPr="00F37FD7" w:rsidRDefault="00F37FD7" w:rsidP="00F37FD7">
      <w:pPr>
        <w:spacing w:line="276" w:lineRule="auto"/>
        <w:rPr>
          <w:rFonts w:ascii="Calibri" w:hAnsi="Calibri"/>
        </w:rPr>
      </w:pPr>
    </w:p>
    <w:p w14:paraId="6802A309" w14:textId="77777777" w:rsidR="00F37FD7" w:rsidRPr="00F37FD7" w:rsidRDefault="00F37FD7" w:rsidP="00F37FD7">
      <w:pPr>
        <w:spacing w:line="276" w:lineRule="auto"/>
        <w:rPr>
          <w:rFonts w:ascii="Calibri" w:hAnsi="Calibri"/>
        </w:rPr>
      </w:pPr>
      <w:r w:rsidRPr="00F37FD7">
        <w:rPr>
          <w:rFonts w:ascii="Calibri" w:hAnsi="Calibri"/>
        </w:rPr>
        <w:t xml:space="preserve">We need to ask. </w:t>
      </w:r>
    </w:p>
    <w:p w14:paraId="483590EC" w14:textId="77777777" w:rsidR="00F37FD7" w:rsidRPr="00F37FD7" w:rsidRDefault="00F37FD7" w:rsidP="00F37FD7">
      <w:pPr>
        <w:spacing w:line="276" w:lineRule="auto"/>
        <w:rPr>
          <w:rFonts w:ascii="Calibri" w:hAnsi="Calibri"/>
        </w:rPr>
      </w:pPr>
    </w:p>
    <w:p w14:paraId="4A058E51" w14:textId="77777777" w:rsidR="00F37FD7" w:rsidRPr="00F37FD7" w:rsidRDefault="00F37FD7" w:rsidP="00F37FD7">
      <w:pPr>
        <w:spacing w:line="276" w:lineRule="auto"/>
        <w:rPr>
          <w:rFonts w:ascii="Calibri" w:hAnsi="Calibri"/>
        </w:rPr>
      </w:pPr>
      <w:r w:rsidRPr="00F37FD7">
        <w:rPr>
          <w:rFonts w:ascii="Calibri" w:hAnsi="Calibri"/>
        </w:rPr>
        <w:t xml:space="preserve"> “The foolishness of God is wiser than man's wisdom” (1 Corinthians 1;25). </w:t>
      </w:r>
    </w:p>
    <w:p w14:paraId="5231986F" w14:textId="77777777" w:rsidR="00F37FD7" w:rsidRPr="00F37FD7" w:rsidRDefault="00F37FD7" w:rsidP="00F37FD7">
      <w:pPr>
        <w:spacing w:line="276" w:lineRule="auto"/>
        <w:rPr>
          <w:rFonts w:ascii="Calibri" w:hAnsi="Calibri"/>
        </w:rPr>
      </w:pPr>
    </w:p>
    <w:p w14:paraId="53B1C073" w14:textId="77777777" w:rsidR="00F37FD7" w:rsidRPr="00F37FD7" w:rsidRDefault="00F37FD7" w:rsidP="00F37FD7">
      <w:pPr>
        <w:spacing w:line="276" w:lineRule="auto"/>
        <w:rPr>
          <w:rFonts w:ascii="Calibri" w:hAnsi="Calibri"/>
        </w:rPr>
      </w:pPr>
      <w:r w:rsidRPr="00F37FD7">
        <w:rPr>
          <w:rFonts w:ascii="Calibri" w:hAnsi="Calibri"/>
        </w:rPr>
        <w:t xml:space="preserve">When I read that, I think that Paul is saying God doesn't have bad days, but if God did have a bad day, the choice that He makes on a bad day is still better than the best choice that we make on a really good day. So what is foolishness to God is wisdom to us. The foolishness of God is wiser than man's wisdom. So we need to pray earnestly, “God, what do you want me to do?” </w:t>
      </w:r>
    </w:p>
    <w:p w14:paraId="6530EBB8" w14:textId="77777777" w:rsidR="00F37FD7" w:rsidRPr="00F37FD7" w:rsidRDefault="00F37FD7" w:rsidP="00F37FD7">
      <w:pPr>
        <w:spacing w:line="276" w:lineRule="auto"/>
        <w:rPr>
          <w:rFonts w:ascii="Calibri" w:hAnsi="Calibri"/>
        </w:rPr>
      </w:pPr>
    </w:p>
    <w:p w14:paraId="20CFD9EC" w14:textId="77777777" w:rsidR="00F37FD7" w:rsidRPr="00F37FD7" w:rsidRDefault="00F37FD7" w:rsidP="00F37FD7">
      <w:pPr>
        <w:spacing w:line="276" w:lineRule="auto"/>
        <w:rPr>
          <w:rFonts w:ascii="Calibri" w:hAnsi="Calibri"/>
          <w:b/>
          <w:bCs/>
        </w:rPr>
      </w:pPr>
      <w:r w:rsidRPr="00F37FD7">
        <w:rPr>
          <w:rFonts w:ascii="Calibri" w:hAnsi="Calibri"/>
          <w:b/>
          <w:bCs/>
        </w:rPr>
        <w:t>5. Search diligently.</w:t>
      </w:r>
    </w:p>
    <w:p w14:paraId="60E7F1AC" w14:textId="77777777" w:rsidR="00F37FD7" w:rsidRPr="00F37FD7" w:rsidRDefault="00F37FD7" w:rsidP="00F37FD7">
      <w:pPr>
        <w:spacing w:line="276" w:lineRule="auto"/>
        <w:rPr>
          <w:rFonts w:ascii="Calibri" w:hAnsi="Calibri"/>
        </w:rPr>
      </w:pPr>
    </w:p>
    <w:p w14:paraId="3D2F4381" w14:textId="77777777" w:rsidR="00F37FD7" w:rsidRPr="00F37FD7" w:rsidRDefault="00F37FD7" w:rsidP="00F37FD7">
      <w:pPr>
        <w:spacing w:line="276" w:lineRule="auto"/>
        <w:rPr>
          <w:rFonts w:ascii="Calibri" w:hAnsi="Calibri"/>
        </w:rPr>
      </w:pPr>
      <w:r w:rsidRPr="00F37FD7">
        <w:rPr>
          <w:rFonts w:ascii="Calibri" w:hAnsi="Calibri"/>
        </w:rPr>
        <w:t xml:space="preserve">He describes this as hidden treasure. </w:t>
      </w:r>
    </w:p>
    <w:p w14:paraId="593D748B" w14:textId="77777777" w:rsidR="00F37FD7" w:rsidRPr="00F37FD7" w:rsidRDefault="00F37FD7" w:rsidP="00F37FD7">
      <w:pPr>
        <w:spacing w:line="276" w:lineRule="auto"/>
        <w:rPr>
          <w:rFonts w:ascii="Calibri" w:hAnsi="Calibri"/>
        </w:rPr>
      </w:pPr>
    </w:p>
    <w:p w14:paraId="25ACD9AE" w14:textId="77777777" w:rsidR="00F37FD7" w:rsidRPr="00F37FD7" w:rsidRDefault="00F37FD7" w:rsidP="00F37FD7">
      <w:pPr>
        <w:spacing w:line="276" w:lineRule="auto"/>
        <w:rPr>
          <w:rFonts w:ascii="Calibri" w:hAnsi="Calibri"/>
        </w:rPr>
      </w:pPr>
      <w:r w:rsidRPr="00F37FD7">
        <w:rPr>
          <w:rFonts w:ascii="Calibri" w:hAnsi="Calibri"/>
        </w:rPr>
        <w:lastRenderedPageBreak/>
        <w:t>“Furthermore, if you call out to insight and lift your voice to understanding, if you seek it like silver and search for it like hidden treasure, then you will understand the fear of the Lord and discover the knowledge of God” (Proverbs 2:3-5).</w:t>
      </w:r>
    </w:p>
    <w:p w14:paraId="7327B23D" w14:textId="77777777" w:rsidR="00F37FD7" w:rsidRPr="00F37FD7" w:rsidRDefault="00F37FD7" w:rsidP="00F37FD7">
      <w:pPr>
        <w:spacing w:line="276" w:lineRule="auto"/>
        <w:rPr>
          <w:rFonts w:ascii="Calibri" w:hAnsi="Calibri"/>
        </w:rPr>
      </w:pPr>
    </w:p>
    <w:p w14:paraId="54EDB9AE" w14:textId="77777777" w:rsidR="00F37FD7" w:rsidRPr="00F37FD7" w:rsidRDefault="00F37FD7" w:rsidP="00F37FD7">
      <w:pPr>
        <w:spacing w:line="276" w:lineRule="auto"/>
        <w:rPr>
          <w:rFonts w:ascii="Calibri" w:hAnsi="Calibri"/>
        </w:rPr>
      </w:pPr>
      <w:r w:rsidRPr="00F37FD7">
        <w:rPr>
          <w:rFonts w:ascii="Calibri" w:hAnsi="Calibri"/>
        </w:rPr>
        <w:t xml:space="preserve">Wise people crave understanding. They're going after it like a treasure hunt. Anybody here ever been on a treasure hunt before? Maybe a couple of people. There's an intensity, isn't there? You're going to find treasure. </w:t>
      </w:r>
    </w:p>
    <w:p w14:paraId="3EF93B3A" w14:textId="77777777" w:rsidR="00F37FD7" w:rsidRPr="00F37FD7" w:rsidRDefault="00F37FD7" w:rsidP="00F37FD7">
      <w:pPr>
        <w:spacing w:line="276" w:lineRule="auto"/>
        <w:rPr>
          <w:rFonts w:ascii="Calibri" w:hAnsi="Calibri"/>
        </w:rPr>
      </w:pPr>
    </w:p>
    <w:p w14:paraId="7A61F2F0" w14:textId="05E1F409" w:rsidR="00F37FD7" w:rsidRPr="00F37FD7" w:rsidRDefault="00F37FD7" w:rsidP="00F37FD7">
      <w:pPr>
        <w:spacing w:line="276" w:lineRule="auto"/>
        <w:rPr>
          <w:rFonts w:ascii="Calibri" w:hAnsi="Calibri"/>
        </w:rPr>
      </w:pPr>
      <w:r w:rsidRPr="00F37FD7">
        <w:rPr>
          <w:rFonts w:ascii="Calibri" w:hAnsi="Calibri"/>
        </w:rPr>
        <w:t xml:space="preserve">We were at the beach a couple of weeks ago and I looked over my shoulder. This family pulled up next to us. They had the jock son that had his shirt off and had big muscles. He was throwing the football. Then they had the middle school sister. She had her headphones on and she was listening to music and looking at the waves. Then they had the geeky </w:t>
      </w:r>
      <w:r w:rsidR="00F378B5">
        <w:rPr>
          <w:rFonts w:ascii="Calibri" w:hAnsi="Calibri"/>
        </w:rPr>
        <w:t xml:space="preserve">little </w:t>
      </w:r>
      <w:r w:rsidRPr="00F37FD7">
        <w:rPr>
          <w:rFonts w:ascii="Calibri" w:hAnsi="Calibri"/>
        </w:rPr>
        <w:t>brother. He had on a big straw hat. He had suntan lotion on his nose</w:t>
      </w:r>
      <w:r w:rsidR="00F378B5">
        <w:rPr>
          <w:rFonts w:ascii="Calibri" w:hAnsi="Calibri"/>
        </w:rPr>
        <w:t xml:space="preserve"> and</w:t>
      </w:r>
      <w:r w:rsidRPr="00F37FD7">
        <w:rPr>
          <w:rFonts w:ascii="Calibri" w:hAnsi="Calibri"/>
        </w:rPr>
        <w:t xml:space="preserve"> a metal detector. Everybody else is enjoying the waves. Think about all the things you do at the beach – build sand castles, soak up some rays, eat a sandwich, look at the beautiful creation of God. This </w:t>
      </w:r>
      <w:r w:rsidR="00F378B5">
        <w:rPr>
          <w:rFonts w:ascii="Calibri" w:hAnsi="Calibri"/>
        </w:rPr>
        <w:t>kid</w:t>
      </w:r>
      <w:r w:rsidRPr="00F37FD7">
        <w:rPr>
          <w:rFonts w:ascii="Calibri" w:hAnsi="Calibri"/>
        </w:rPr>
        <w:t xml:space="preserve">'s got a metal detector out. </w:t>
      </w:r>
    </w:p>
    <w:p w14:paraId="1AB1DD59" w14:textId="77777777" w:rsidR="00F37FD7" w:rsidRPr="00F37FD7" w:rsidRDefault="00F37FD7" w:rsidP="00F37FD7">
      <w:pPr>
        <w:spacing w:line="276" w:lineRule="auto"/>
        <w:rPr>
          <w:rFonts w:ascii="Calibri" w:hAnsi="Calibri"/>
        </w:rPr>
      </w:pPr>
    </w:p>
    <w:p w14:paraId="3485520F" w14:textId="3F7BB743" w:rsidR="00F37FD7" w:rsidRPr="00F37FD7" w:rsidRDefault="00F37FD7" w:rsidP="00F37FD7">
      <w:pPr>
        <w:spacing w:line="276" w:lineRule="auto"/>
        <w:rPr>
          <w:rFonts w:ascii="Calibri" w:hAnsi="Calibri"/>
        </w:rPr>
      </w:pPr>
      <w:r w:rsidRPr="00F37FD7">
        <w:rPr>
          <w:rFonts w:ascii="Calibri" w:hAnsi="Calibri"/>
        </w:rPr>
        <w:t xml:space="preserve">I watched him for some time that afternoon. He was going up and down the beach meticulously. We were hearing the metal detector and it was like, “Beep, beep, beep </w:t>
      </w:r>
      <w:r w:rsidRPr="00F37FD7">
        <w:rPr>
          <w:rFonts w:ascii="Calibri" w:hAnsi="Calibri"/>
          <w:i/>
          <w:iCs/>
        </w:rPr>
        <w:t>[slow]</w:t>
      </w:r>
      <w:r w:rsidRPr="00F37FD7">
        <w:rPr>
          <w:rFonts w:ascii="Calibri" w:hAnsi="Calibri"/>
        </w:rPr>
        <w:t xml:space="preserve">. Beep, beep, beep, beep, beep </w:t>
      </w:r>
      <w:r w:rsidRPr="00F37FD7">
        <w:rPr>
          <w:rFonts w:ascii="Calibri" w:hAnsi="Calibri"/>
          <w:i/>
          <w:iCs/>
        </w:rPr>
        <w:t>[fast]</w:t>
      </w:r>
      <w:r w:rsidRPr="00F37FD7">
        <w:rPr>
          <w:rFonts w:ascii="Calibri" w:hAnsi="Calibri"/>
        </w:rPr>
        <w:t xml:space="preserve">.” He would immediately set the metal detector down and he would start digging. This guy was passionate. He would find a nickel and then he would get up. He would just comb through the beach line after line, inch after inch. He was so </w:t>
      </w:r>
      <w:r w:rsidR="00F378B5">
        <w:rPr>
          <w:rFonts w:ascii="Calibri" w:hAnsi="Calibri"/>
        </w:rPr>
        <w:t xml:space="preserve">precise </w:t>
      </w:r>
      <w:r w:rsidRPr="00F37FD7">
        <w:rPr>
          <w:rFonts w:ascii="Calibri" w:hAnsi="Calibri"/>
        </w:rPr>
        <w:t xml:space="preserve">and careful in finding that exact spot that he had not been over. This guy had an intensity. I was having fun just watching him because he was so into the metal detector. </w:t>
      </w:r>
    </w:p>
    <w:p w14:paraId="79A9E229" w14:textId="77777777" w:rsidR="00F37FD7" w:rsidRPr="00F37FD7" w:rsidRDefault="00F37FD7" w:rsidP="00F37FD7">
      <w:pPr>
        <w:spacing w:line="276" w:lineRule="auto"/>
        <w:rPr>
          <w:rFonts w:ascii="Calibri" w:hAnsi="Calibri"/>
        </w:rPr>
      </w:pPr>
    </w:p>
    <w:p w14:paraId="05564180" w14:textId="77777777" w:rsidR="00F37FD7" w:rsidRPr="00F37FD7" w:rsidRDefault="00F37FD7" w:rsidP="00F37FD7">
      <w:pPr>
        <w:spacing w:line="276" w:lineRule="auto"/>
        <w:rPr>
          <w:rFonts w:ascii="Calibri" w:hAnsi="Calibri"/>
        </w:rPr>
      </w:pPr>
      <w:r w:rsidRPr="00F37FD7">
        <w:rPr>
          <w:rFonts w:ascii="Calibri" w:hAnsi="Calibri"/>
        </w:rPr>
        <w:t xml:space="preserve">They say that people that are really into metal detectors have a nickname. Do you know what it is? They call them metalheads. Next time you see somebody with a metal detector, you can say, “Hey, metalhead.” But if you're a metalhead (some of you have metal detectors, no doubt), when you get that metal detector out, you think about seeking for treasure. You think about desiring to find, going after it, searching for it. </w:t>
      </w:r>
    </w:p>
    <w:p w14:paraId="591B6FB0" w14:textId="77777777" w:rsidR="00F37FD7" w:rsidRPr="00F37FD7" w:rsidRDefault="00F37FD7" w:rsidP="00F37FD7">
      <w:pPr>
        <w:spacing w:line="276" w:lineRule="auto"/>
        <w:rPr>
          <w:rFonts w:ascii="Calibri" w:hAnsi="Calibri"/>
        </w:rPr>
      </w:pPr>
    </w:p>
    <w:p w14:paraId="0C98A8E1" w14:textId="77777777" w:rsidR="00F37FD7" w:rsidRPr="00F37FD7" w:rsidRDefault="00F37FD7" w:rsidP="00F37FD7">
      <w:pPr>
        <w:spacing w:line="276" w:lineRule="auto"/>
        <w:rPr>
          <w:rFonts w:ascii="Calibri" w:hAnsi="Calibri"/>
        </w:rPr>
      </w:pPr>
      <w:r w:rsidRPr="00F37FD7">
        <w:rPr>
          <w:rFonts w:ascii="Calibri" w:hAnsi="Calibri"/>
        </w:rPr>
        <w:t xml:space="preserve">When I was a kid, my neighbor had a metal detector. He got me to go on a treasure hunt with him one time. The only thing we found was an old tin can two feet under the ground on his side yard. I was done with metal detectors after that. I was like, “No, I'm good.” </w:t>
      </w:r>
    </w:p>
    <w:p w14:paraId="57936F77" w14:textId="77777777" w:rsidR="00F37FD7" w:rsidRPr="00F37FD7" w:rsidRDefault="00F37FD7" w:rsidP="00F37FD7">
      <w:pPr>
        <w:spacing w:line="276" w:lineRule="auto"/>
        <w:rPr>
          <w:rFonts w:ascii="Calibri" w:hAnsi="Calibri"/>
        </w:rPr>
      </w:pPr>
    </w:p>
    <w:p w14:paraId="4E281D1E" w14:textId="7CFA2742" w:rsidR="00F37FD7" w:rsidRPr="00F37FD7" w:rsidRDefault="00F37FD7" w:rsidP="00F37FD7">
      <w:pPr>
        <w:spacing w:line="276" w:lineRule="auto"/>
        <w:rPr>
          <w:rFonts w:ascii="Calibri" w:hAnsi="Calibri"/>
        </w:rPr>
      </w:pPr>
      <w:r w:rsidRPr="00F37FD7">
        <w:rPr>
          <w:rFonts w:ascii="Calibri" w:hAnsi="Calibri"/>
        </w:rPr>
        <w:t>Search for it. Seek after it. If we want to find wisdom, we got to go after it. We ought to talk to people who are wise and ask them, “How did you learn that? What do you know? How could you impart a little bit of that wisdom into me?” We ought to be asking and seeking from God</w:t>
      </w:r>
      <w:r w:rsidR="008C2FF3">
        <w:rPr>
          <w:rFonts w:ascii="Calibri" w:hAnsi="Calibri"/>
        </w:rPr>
        <w:t xml:space="preserve"> </w:t>
      </w:r>
      <w:r w:rsidR="008C2FF3">
        <w:rPr>
          <w:rFonts w:ascii="Calibri" w:hAnsi="Calibri"/>
        </w:rPr>
        <w:lastRenderedPageBreak/>
        <w:t>like we are combing the beach with a metal detector</w:t>
      </w:r>
      <w:r w:rsidRPr="00F37FD7">
        <w:rPr>
          <w:rFonts w:ascii="Calibri" w:hAnsi="Calibri"/>
        </w:rPr>
        <w:t xml:space="preserve">. “God, what can I do to become a woman or a man of wisdom?” When we do that, our heart will be filled. </w:t>
      </w:r>
    </w:p>
    <w:p w14:paraId="73F1EF85" w14:textId="77777777" w:rsidR="00F37FD7" w:rsidRPr="00F37FD7" w:rsidRDefault="00F37FD7" w:rsidP="00F37FD7">
      <w:pPr>
        <w:spacing w:line="276" w:lineRule="auto"/>
        <w:rPr>
          <w:rFonts w:ascii="Calibri" w:hAnsi="Calibri"/>
        </w:rPr>
      </w:pPr>
    </w:p>
    <w:p w14:paraId="237EC98A" w14:textId="63961E2F" w:rsidR="00F37FD7" w:rsidRPr="00F37FD7" w:rsidRDefault="00F37FD7" w:rsidP="00F37FD7">
      <w:pPr>
        <w:spacing w:line="276" w:lineRule="auto"/>
        <w:rPr>
          <w:rFonts w:ascii="Calibri" w:hAnsi="Calibri"/>
        </w:rPr>
      </w:pPr>
      <w:r w:rsidRPr="00F37FD7">
        <w:rPr>
          <w:rFonts w:ascii="Calibri" w:hAnsi="Calibri"/>
        </w:rPr>
        <w:t xml:space="preserve">Godly wisdom is available. I got some good news today. God wants you to know what to do in your particular situation. Sometimes it's easy to look around and feel like, “Well, God knows everything and I don't know much. What is God hiding from me?” Have you ever felt that way before? Why is God not revealing with greater clarity what I need to do? It’s easy to feel like God's keeping us in the dark. God wants you to know. He really does. God desires for you to be a person of wisdom. God doesn't look around and say, “She's really seeking after me, but I want to trick her. I’m going to hold out on him. I don't want him or her to know the wisdom of God.” </w:t>
      </w:r>
    </w:p>
    <w:p w14:paraId="52066F4D" w14:textId="77777777" w:rsidR="00F37FD7" w:rsidRPr="00F37FD7" w:rsidRDefault="00F37FD7" w:rsidP="00F37FD7">
      <w:pPr>
        <w:spacing w:line="276" w:lineRule="auto"/>
        <w:rPr>
          <w:rFonts w:ascii="Calibri" w:hAnsi="Calibri"/>
        </w:rPr>
      </w:pPr>
    </w:p>
    <w:p w14:paraId="5BE8B157" w14:textId="77777777" w:rsidR="00F37FD7" w:rsidRPr="00F37FD7" w:rsidRDefault="00F37FD7" w:rsidP="00F37FD7">
      <w:pPr>
        <w:spacing w:line="276" w:lineRule="auto"/>
        <w:rPr>
          <w:rFonts w:ascii="Calibri" w:hAnsi="Calibri"/>
        </w:rPr>
      </w:pPr>
      <w:r w:rsidRPr="00F37FD7">
        <w:rPr>
          <w:rFonts w:ascii="Calibri" w:hAnsi="Calibri"/>
        </w:rPr>
        <w:t xml:space="preserve">So what does God do? I'm going to give you three responses here from the Lord. </w:t>
      </w:r>
    </w:p>
    <w:p w14:paraId="08E844AE" w14:textId="275BDAEF" w:rsidR="00F37FD7" w:rsidRPr="008C2FF3" w:rsidRDefault="008C2FF3" w:rsidP="00F37FD7">
      <w:pPr>
        <w:spacing w:line="276" w:lineRule="auto"/>
        <w:rPr>
          <w:rFonts w:ascii="Calibri" w:hAnsi="Calibri"/>
          <w:b/>
          <w:bCs/>
        </w:rPr>
      </w:pPr>
      <w:r>
        <w:rPr>
          <w:rFonts w:ascii="Calibri" w:hAnsi="Calibri"/>
        </w:rPr>
        <w:br/>
      </w:r>
      <w:r w:rsidRPr="008C2FF3">
        <w:rPr>
          <w:rFonts w:ascii="Calibri" w:hAnsi="Calibri"/>
          <w:b/>
          <w:bCs/>
        </w:rPr>
        <w:t>How does God respond?</w:t>
      </w:r>
      <w:r w:rsidRPr="008C2FF3">
        <w:rPr>
          <w:rFonts w:ascii="Calibri" w:hAnsi="Calibri"/>
          <w:b/>
          <w:bCs/>
        </w:rPr>
        <w:br/>
      </w:r>
    </w:p>
    <w:p w14:paraId="519F742B" w14:textId="77777777" w:rsidR="00F37FD7" w:rsidRPr="00F37FD7" w:rsidRDefault="00F37FD7" w:rsidP="00F37FD7">
      <w:pPr>
        <w:spacing w:line="276" w:lineRule="auto"/>
        <w:rPr>
          <w:rFonts w:ascii="Calibri" w:hAnsi="Calibri"/>
          <w:b/>
          <w:bCs/>
        </w:rPr>
      </w:pPr>
      <w:r w:rsidRPr="00F37FD7">
        <w:rPr>
          <w:rFonts w:ascii="Calibri" w:hAnsi="Calibri"/>
          <w:b/>
          <w:bCs/>
        </w:rPr>
        <w:t>1. He gives wisdom.</w:t>
      </w:r>
    </w:p>
    <w:p w14:paraId="6D386EDC" w14:textId="77777777" w:rsidR="00F37FD7" w:rsidRPr="00F37FD7" w:rsidRDefault="00F37FD7" w:rsidP="00F37FD7">
      <w:pPr>
        <w:spacing w:line="276" w:lineRule="auto"/>
        <w:rPr>
          <w:rFonts w:ascii="Calibri" w:hAnsi="Calibri"/>
        </w:rPr>
      </w:pPr>
    </w:p>
    <w:p w14:paraId="2901D493" w14:textId="77777777" w:rsidR="00F37FD7" w:rsidRPr="00F37FD7" w:rsidRDefault="00F37FD7" w:rsidP="00F37FD7">
      <w:pPr>
        <w:spacing w:line="276" w:lineRule="auto"/>
        <w:rPr>
          <w:rFonts w:ascii="Calibri" w:hAnsi="Calibri"/>
        </w:rPr>
      </w:pPr>
      <w:r w:rsidRPr="00F37FD7">
        <w:rPr>
          <w:rFonts w:ascii="Calibri" w:hAnsi="Calibri"/>
        </w:rPr>
        <w:t>“For the Lord gives wisdom; from his mouth come knowledge and understanding” (Proverbs 2:6).</w:t>
      </w:r>
    </w:p>
    <w:p w14:paraId="4644DF8C" w14:textId="77777777" w:rsidR="00F37FD7" w:rsidRPr="00F37FD7" w:rsidRDefault="00F37FD7" w:rsidP="00F37FD7">
      <w:pPr>
        <w:spacing w:line="276" w:lineRule="auto"/>
        <w:rPr>
          <w:rFonts w:ascii="Calibri" w:hAnsi="Calibri"/>
        </w:rPr>
      </w:pPr>
    </w:p>
    <w:p w14:paraId="5B40D706" w14:textId="77777777" w:rsidR="00F37FD7" w:rsidRPr="00F37FD7" w:rsidRDefault="00F37FD7" w:rsidP="00F37FD7">
      <w:pPr>
        <w:spacing w:line="276" w:lineRule="auto"/>
        <w:rPr>
          <w:rFonts w:ascii="Calibri" w:hAnsi="Calibri"/>
        </w:rPr>
      </w:pPr>
      <w:r w:rsidRPr="00F37FD7">
        <w:rPr>
          <w:rFonts w:ascii="Calibri" w:hAnsi="Calibri"/>
        </w:rPr>
        <w:t xml:space="preserve">God wants you, again, to have wisdom. When you do the first five things, guess what? It's conditional. When you do the first five things, guess what God does? God starts pouring wisdom on your life. When you're asking, when you're seeking, when you are welcoming wisdom in your life, God starts to shower wisdom on us. God wants us to know what is wise. </w:t>
      </w:r>
    </w:p>
    <w:p w14:paraId="6185E0DD" w14:textId="77777777" w:rsidR="00F37FD7" w:rsidRPr="00F37FD7" w:rsidRDefault="00F37FD7" w:rsidP="00F37FD7">
      <w:pPr>
        <w:spacing w:line="276" w:lineRule="auto"/>
        <w:rPr>
          <w:rFonts w:ascii="Calibri" w:hAnsi="Calibri"/>
        </w:rPr>
      </w:pPr>
    </w:p>
    <w:p w14:paraId="68105666" w14:textId="77777777" w:rsidR="00F37FD7" w:rsidRPr="00F37FD7" w:rsidRDefault="00F37FD7" w:rsidP="00F37FD7">
      <w:pPr>
        <w:spacing w:line="276" w:lineRule="auto"/>
        <w:rPr>
          <w:rFonts w:ascii="Calibri" w:hAnsi="Calibri"/>
        </w:rPr>
      </w:pPr>
      <w:r w:rsidRPr="00F37FD7">
        <w:rPr>
          <w:rFonts w:ascii="Calibri" w:hAnsi="Calibri"/>
        </w:rPr>
        <w:t xml:space="preserve">He says “knowledge and understanding.” How much better would our life be if we had more knowledge and more understanding? </w:t>
      </w:r>
    </w:p>
    <w:p w14:paraId="55CF7845" w14:textId="77777777" w:rsidR="00F37FD7" w:rsidRPr="00F37FD7" w:rsidRDefault="00F37FD7" w:rsidP="00F37FD7">
      <w:pPr>
        <w:spacing w:line="276" w:lineRule="auto"/>
        <w:rPr>
          <w:rFonts w:ascii="Calibri" w:hAnsi="Calibri"/>
        </w:rPr>
      </w:pPr>
    </w:p>
    <w:p w14:paraId="1345DA84" w14:textId="77777777" w:rsidR="00F37FD7" w:rsidRPr="00F37FD7" w:rsidRDefault="00F37FD7" w:rsidP="00F37FD7">
      <w:pPr>
        <w:spacing w:line="276" w:lineRule="auto"/>
        <w:rPr>
          <w:rFonts w:ascii="Calibri" w:hAnsi="Calibri"/>
        </w:rPr>
      </w:pPr>
      <w:r w:rsidRPr="00F37FD7">
        <w:rPr>
          <w:rFonts w:ascii="Calibri" w:hAnsi="Calibri"/>
        </w:rPr>
        <w:t>“Yet to those who are called both Jews and Greeks, Christ is the power of God and the wisdom of God” (1 Corinthians 1:24).</w:t>
      </w:r>
    </w:p>
    <w:p w14:paraId="79DCBF8F" w14:textId="77777777" w:rsidR="00F37FD7" w:rsidRPr="00F37FD7" w:rsidRDefault="00F37FD7" w:rsidP="00F37FD7">
      <w:pPr>
        <w:spacing w:line="276" w:lineRule="auto"/>
        <w:rPr>
          <w:rFonts w:ascii="Calibri" w:hAnsi="Calibri"/>
        </w:rPr>
      </w:pPr>
    </w:p>
    <w:p w14:paraId="24ADC757" w14:textId="77777777" w:rsidR="00F37FD7" w:rsidRPr="00F37FD7" w:rsidRDefault="00F37FD7" w:rsidP="00F37FD7">
      <w:pPr>
        <w:spacing w:line="276" w:lineRule="auto"/>
        <w:rPr>
          <w:rFonts w:ascii="Calibri" w:hAnsi="Calibri"/>
        </w:rPr>
      </w:pPr>
      <w:r w:rsidRPr="00F37FD7">
        <w:rPr>
          <w:rFonts w:ascii="Calibri" w:hAnsi="Calibri"/>
        </w:rPr>
        <w:t xml:space="preserve">If you ever doubt what wisdom looks like, look at Jesus. Because Jesus is the wisdom of God. If you ever get confused, look at Jesus and ask that old question, “What would Jesus do? What do you think Jesus would say?” Because Jesus is and was the wisdom of God. </w:t>
      </w:r>
    </w:p>
    <w:p w14:paraId="39C507C8" w14:textId="77777777" w:rsidR="00F37FD7" w:rsidRPr="00F37FD7" w:rsidRDefault="00F37FD7" w:rsidP="00F37FD7">
      <w:pPr>
        <w:spacing w:line="276" w:lineRule="auto"/>
        <w:rPr>
          <w:rFonts w:ascii="Calibri" w:hAnsi="Calibri"/>
        </w:rPr>
      </w:pPr>
    </w:p>
    <w:p w14:paraId="56C85FD1" w14:textId="77777777" w:rsidR="00F37FD7" w:rsidRPr="00F37FD7" w:rsidRDefault="00F37FD7" w:rsidP="00F37FD7">
      <w:pPr>
        <w:spacing w:line="276" w:lineRule="auto"/>
        <w:rPr>
          <w:rFonts w:ascii="Calibri" w:hAnsi="Calibri"/>
        </w:rPr>
      </w:pPr>
      <w:r w:rsidRPr="00F37FD7">
        <w:rPr>
          <w:rFonts w:ascii="Calibri" w:hAnsi="Calibri"/>
        </w:rPr>
        <w:t>“Then you will understand righteousness, justice, and integrity—every good path” (Proverbs 2:9).</w:t>
      </w:r>
    </w:p>
    <w:p w14:paraId="6010BECC" w14:textId="77777777" w:rsidR="00F37FD7" w:rsidRPr="00F37FD7" w:rsidRDefault="00F37FD7" w:rsidP="00F37FD7">
      <w:pPr>
        <w:spacing w:line="276" w:lineRule="auto"/>
        <w:rPr>
          <w:rFonts w:ascii="Calibri" w:hAnsi="Calibri"/>
        </w:rPr>
      </w:pPr>
    </w:p>
    <w:p w14:paraId="7D748B32" w14:textId="77777777" w:rsidR="00F37FD7" w:rsidRPr="00F37FD7" w:rsidRDefault="00F37FD7" w:rsidP="00F37FD7">
      <w:pPr>
        <w:spacing w:line="276" w:lineRule="auto"/>
        <w:rPr>
          <w:rFonts w:ascii="Calibri" w:hAnsi="Calibri"/>
        </w:rPr>
      </w:pPr>
      <w:r w:rsidRPr="00F37FD7">
        <w:rPr>
          <w:rFonts w:ascii="Calibri" w:hAnsi="Calibri"/>
        </w:rPr>
        <w:t>In other words, wherever you're going, whatever you're doing, righteousness, justice, and integrity will be in your life. God gives wisdom.</w:t>
      </w:r>
    </w:p>
    <w:p w14:paraId="7B0CFD5D" w14:textId="77777777" w:rsidR="00F37FD7" w:rsidRPr="00F37FD7" w:rsidRDefault="00F37FD7" w:rsidP="00F37FD7">
      <w:pPr>
        <w:spacing w:line="276" w:lineRule="auto"/>
        <w:rPr>
          <w:rFonts w:ascii="Calibri" w:hAnsi="Calibri"/>
        </w:rPr>
      </w:pPr>
    </w:p>
    <w:p w14:paraId="3C60D0E5" w14:textId="77777777" w:rsidR="00F37FD7" w:rsidRPr="00F37FD7" w:rsidRDefault="00F37FD7" w:rsidP="00F37FD7">
      <w:pPr>
        <w:spacing w:line="276" w:lineRule="auto"/>
        <w:rPr>
          <w:rFonts w:ascii="Calibri" w:hAnsi="Calibri"/>
          <w:b/>
          <w:bCs/>
        </w:rPr>
      </w:pPr>
      <w:r w:rsidRPr="00F37FD7">
        <w:rPr>
          <w:rFonts w:ascii="Calibri" w:hAnsi="Calibri"/>
          <w:b/>
          <w:bCs/>
        </w:rPr>
        <w:t>2. He grants success.</w:t>
      </w:r>
    </w:p>
    <w:p w14:paraId="693AC19F" w14:textId="77777777" w:rsidR="00F37FD7" w:rsidRPr="00F37FD7" w:rsidRDefault="00F37FD7" w:rsidP="00F37FD7">
      <w:pPr>
        <w:spacing w:line="276" w:lineRule="auto"/>
        <w:rPr>
          <w:rFonts w:ascii="Calibri" w:hAnsi="Calibri"/>
        </w:rPr>
      </w:pPr>
    </w:p>
    <w:p w14:paraId="0E22E833" w14:textId="77777777" w:rsidR="00F37FD7" w:rsidRPr="00F37FD7" w:rsidRDefault="00F37FD7" w:rsidP="00F37FD7">
      <w:pPr>
        <w:spacing w:line="276" w:lineRule="auto"/>
        <w:rPr>
          <w:rFonts w:ascii="Calibri" w:hAnsi="Calibri"/>
        </w:rPr>
      </w:pPr>
      <w:r w:rsidRPr="00F37FD7">
        <w:rPr>
          <w:rFonts w:ascii="Calibri" w:hAnsi="Calibri"/>
        </w:rPr>
        <w:t xml:space="preserve">God says, “People who seek after wisdom are going to be successful.” How many of us would like to be a little more successful? That's why we need to be going after the wisdom of God. I'd like to be more successful in my relationships. I'd like to be a little more successful in my work. I'd like to be more successful in my family, in raising kids, or in my marriage, or in my social life, or whatever it may be. </w:t>
      </w:r>
    </w:p>
    <w:p w14:paraId="6C32B488" w14:textId="77777777" w:rsidR="00F37FD7" w:rsidRPr="00F37FD7" w:rsidRDefault="00F37FD7" w:rsidP="00F37FD7">
      <w:pPr>
        <w:spacing w:line="276" w:lineRule="auto"/>
        <w:rPr>
          <w:rFonts w:ascii="Calibri" w:hAnsi="Calibri"/>
        </w:rPr>
      </w:pPr>
    </w:p>
    <w:p w14:paraId="7044B499" w14:textId="77777777" w:rsidR="00F37FD7" w:rsidRPr="00F37FD7" w:rsidRDefault="00F37FD7" w:rsidP="00F37FD7">
      <w:pPr>
        <w:spacing w:line="276" w:lineRule="auto"/>
        <w:rPr>
          <w:rFonts w:ascii="Calibri" w:hAnsi="Calibri"/>
        </w:rPr>
      </w:pPr>
      <w:r w:rsidRPr="00F37FD7">
        <w:rPr>
          <w:rFonts w:ascii="Calibri" w:hAnsi="Calibri"/>
        </w:rPr>
        <w:t>“He stores up success for the upright; He is a shield for those who live with integrity” (Proverbs 2:7).</w:t>
      </w:r>
    </w:p>
    <w:p w14:paraId="16D140B4" w14:textId="77777777" w:rsidR="00F37FD7" w:rsidRPr="00F37FD7" w:rsidRDefault="00F37FD7" w:rsidP="00F37FD7">
      <w:pPr>
        <w:spacing w:line="276" w:lineRule="auto"/>
        <w:rPr>
          <w:rFonts w:ascii="Calibri" w:hAnsi="Calibri"/>
        </w:rPr>
      </w:pPr>
    </w:p>
    <w:p w14:paraId="74ABFB40" w14:textId="77777777" w:rsidR="00F37FD7" w:rsidRPr="00F37FD7" w:rsidRDefault="00F37FD7" w:rsidP="00F37FD7">
      <w:pPr>
        <w:spacing w:line="276" w:lineRule="auto"/>
        <w:rPr>
          <w:rFonts w:ascii="Calibri" w:hAnsi="Calibri"/>
        </w:rPr>
      </w:pPr>
      <w:r w:rsidRPr="00F37FD7">
        <w:rPr>
          <w:rFonts w:ascii="Calibri" w:hAnsi="Calibri"/>
        </w:rPr>
        <w:t xml:space="preserve">If you store up God's commands, as we saw earlier in Proverbs 2, you will store up success. He uses that term “store up” two times in Proverbs 2. Store up commands. You will store up success. It may not be that you need all of that success right now, but God's going to give it to you. </w:t>
      </w:r>
    </w:p>
    <w:p w14:paraId="04D2B97E" w14:textId="77777777" w:rsidR="00F37FD7" w:rsidRPr="00F37FD7" w:rsidRDefault="00F37FD7" w:rsidP="00F37FD7">
      <w:pPr>
        <w:spacing w:line="276" w:lineRule="auto"/>
        <w:rPr>
          <w:rFonts w:ascii="Calibri" w:hAnsi="Calibri"/>
        </w:rPr>
      </w:pPr>
    </w:p>
    <w:p w14:paraId="2322D856" w14:textId="076C569E" w:rsidR="00F37FD7" w:rsidRPr="00F37FD7" w:rsidRDefault="00F37FD7" w:rsidP="00F37FD7">
      <w:pPr>
        <w:spacing w:line="276" w:lineRule="auto"/>
        <w:rPr>
          <w:rFonts w:ascii="Calibri" w:hAnsi="Calibri"/>
        </w:rPr>
      </w:pPr>
      <w:r w:rsidRPr="00F37FD7">
        <w:rPr>
          <w:rFonts w:ascii="Calibri" w:hAnsi="Calibri"/>
        </w:rPr>
        <w:t xml:space="preserve">It kind of reminds me, a few years ago we sold a house. The Denver real estate market had really gone up and we made a really nice sum of money. It may not have been a lot of money for some people, but for Gena and I it was a lot of money. I don't think I had smiled that much since the day I got married when I got that check. I took it to the bank. Gena had a smile on her face. We took it together. We're like, “We're going to the bank.” We deposited that and we saved the money. Now I was thinking, “Should I buy a car? Should I go to the mall? Should I go on a vacation? Should I do this? Should I do that?” But we put that money in the bank and we left it there for a while. There was a later </w:t>
      </w:r>
      <w:r w:rsidR="00172404">
        <w:rPr>
          <w:rFonts w:ascii="Calibri" w:hAnsi="Calibri"/>
        </w:rPr>
        <w:t xml:space="preserve">time </w:t>
      </w:r>
      <w:r w:rsidRPr="00F37FD7">
        <w:rPr>
          <w:rFonts w:ascii="Calibri" w:hAnsi="Calibri"/>
        </w:rPr>
        <w:t xml:space="preserve">when we needed that money. That money had been stored up and it was there. We were able to call on those resources and those funds. </w:t>
      </w:r>
    </w:p>
    <w:p w14:paraId="0AD2329D" w14:textId="77777777" w:rsidR="00F37FD7" w:rsidRPr="00F37FD7" w:rsidRDefault="00F37FD7" w:rsidP="00F37FD7">
      <w:pPr>
        <w:spacing w:line="276" w:lineRule="auto"/>
        <w:rPr>
          <w:rFonts w:ascii="Calibri" w:hAnsi="Calibri"/>
        </w:rPr>
      </w:pPr>
    </w:p>
    <w:p w14:paraId="3CEC5C92" w14:textId="77777777" w:rsidR="00F37FD7" w:rsidRPr="00F37FD7" w:rsidRDefault="00F37FD7" w:rsidP="00F37FD7">
      <w:pPr>
        <w:spacing w:line="276" w:lineRule="auto"/>
        <w:rPr>
          <w:rFonts w:ascii="Calibri" w:hAnsi="Calibri"/>
        </w:rPr>
      </w:pPr>
      <w:r w:rsidRPr="00F37FD7">
        <w:rPr>
          <w:rFonts w:ascii="Calibri" w:hAnsi="Calibri"/>
        </w:rPr>
        <w:t xml:space="preserve">I think this is what the Proverbs is saying. When you ask for God's wisdom, when you learn the word, when you do what God says, “You will store up success in your life. God is a shield (He will protect you) for those who live with integrity.” You may not need that blessing right now, but one day it’s stored up. You're going to pull that out of the basement and you're going to walk in that blessing. He grants success. </w:t>
      </w:r>
    </w:p>
    <w:p w14:paraId="52A814F8" w14:textId="77777777" w:rsidR="00F37FD7" w:rsidRPr="00F37FD7" w:rsidRDefault="00F37FD7" w:rsidP="00F37FD7">
      <w:pPr>
        <w:spacing w:line="276" w:lineRule="auto"/>
        <w:rPr>
          <w:rFonts w:ascii="Calibri" w:hAnsi="Calibri"/>
        </w:rPr>
      </w:pPr>
    </w:p>
    <w:p w14:paraId="15395652" w14:textId="77777777" w:rsidR="00F37FD7" w:rsidRPr="00F37FD7" w:rsidRDefault="00F37FD7" w:rsidP="00F37FD7">
      <w:pPr>
        <w:spacing w:line="276" w:lineRule="auto"/>
        <w:rPr>
          <w:rFonts w:ascii="Calibri" w:hAnsi="Calibri"/>
          <w:b/>
          <w:bCs/>
        </w:rPr>
      </w:pPr>
      <w:r w:rsidRPr="00F37FD7">
        <w:rPr>
          <w:rFonts w:ascii="Calibri" w:hAnsi="Calibri"/>
          <w:b/>
          <w:bCs/>
        </w:rPr>
        <w:t>3. He guards your path.</w:t>
      </w:r>
    </w:p>
    <w:p w14:paraId="53B154AA" w14:textId="77777777" w:rsidR="00F37FD7" w:rsidRPr="00F37FD7" w:rsidRDefault="00F37FD7" w:rsidP="00F37FD7">
      <w:pPr>
        <w:spacing w:line="276" w:lineRule="auto"/>
        <w:rPr>
          <w:rFonts w:ascii="Calibri" w:hAnsi="Calibri"/>
        </w:rPr>
      </w:pPr>
    </w:p>
    <w:p w14:paraId="5509E588" w14:textId="77777777" w:rsidR="00F37FD7" w:rsidRPr="00F37FD7" w:rsidRDefault="00F37FD7" w:rsidP="00F37FD7">
      <w:pPr>
        <w:spacing w:line="276" w:lineRule="auto"/>
        <w:rPr>
          <w:rFonts w:ascii="Calibri" w:hAnsi="Calibri"/>
        </w:rPr>
      </w:pPr>
      <w:r w:rsidRPr="00F37FD7">
        <w:rPr>
          <w:rFonts w:ascii="Calibri" w:hAnsi="Calibri"/>
        </w:rPr>
        <w:t>“He stores up success for the upright; He is a shield for those who live with integrity so that he may guard the paths of justice and protect the way of his faithful followers” (Proverbs 2:7-8).</w:t>
      </w:r>
    </w:p>
    <w:p w14:paraId="77B78232" w14:textId="77777777" w:rsidR="00F37FD7" w:rsidRPr="00F37FD7" w:rsidRDefault="00F37FD7" w:rsidP="00F37FD7">
      <w:pPr>
        <w:spacing w:line="276" w:lineRule="auto"/>
        <w:rPr>
          <w:rFonts w:ascii="Calibri" w:hAnsi="Calibri"/>
        </w:rPr>
      </w:pPr>
    </w:p>
    <w:p w14:paraId="560AB8AA" w14:textId="77777777" w:rsidR="00F37FD7" w:rsidRPr="00F37FD7" w:rsidRDefault="00F37FD7" w:rsidP="00F37FD7">
      <w:pPr>
        <w:spacing w:line="276" w:lineRule="auto"/>
        <w:rPr>
          <w:rFonts w:ascii="Calibri" w:hAnsi="Calibri"/>
        </w:rPr>
      </w:pPr>
      <w:r w:rsidRPr="00F37FD7">
        <w:rPr>
          <w:rFonts w:ascii="Calibri" w:hAnsi="Calibri"/>
        </w:rPr>
        <w:t xml:space="preserve">Is there anything cooler than thinking about God protecting your path? A lot of times we say, “Why is God not protecting me? Where is God?” Sometimes the decisions that we make are foolish. We get so out of the will and the way of God that we put ourself in the place of danger, the place of foolishness. </w:t>
      </w:r>
    </w:p>
    <w:p w14:paraId="745B3F60" w14:textId="77777777" w:rsidR="00F37FD7" w:rsidRPr="00F37FD7" w:rsidRDefault="00F37FD7" w:rsidP="00F37FD7">
      <w:pPr>
        <w:spacing w:line="276" w:lineRule="auto"/>
        <w:rPr>
          <w:rFonts w:ascii="Calibri" w:hAnsi="Calibri"/>
        </w:rPr>
      </w:pPr>
    </w:p>
    <w:p w14:paraId="6B9B3C1C" w14:textId="77777777" w:rsidR="00F37FD7" w:rsidRPr="00F37FD7" w:rsidRDefault="00F37FD7" w:rsidP="00F37FD7">
      <w:pPr>
        <w:spacing w:line="276" w:lineRule="auto"/>
        <w:rPr>
          <w:rFonts w:ascii="Calibri" w:hAnsi="Calibri"/>
        </w:rPr>
      </w:pPr>
      <w:r w:rsidRPr="00F37FD7">
        <w:rPr>
          <w:rFonts w:ascii="Calibri" w:hAnsi="Calibri"/>
        </w:rPr>
        <w:t>The place of wisdom is the place of blessing. If you follow God's commands, if you follow what God is leading and saying for you to do, then God will protect you. God's saying, “There's protection in my truth.” It's kind of like when you're a parent and you tell your kids certain things. “Do this” or “don't do that.” You're protecting them. When they do what you've asked them to do, they're protected. When they kind of start doing some of their own things and coloring outside the lines and going their own way, that's when they get into trouble. God says, “I'm going to protect you. I'm a shield.”</w:t>
      </w:r>
    </w:p>
    <w:p w14:paraId="3D5DF04A" w14:textId="77777777" w:rsidR="00F37FD7" w:rsidRPr="00F37FD7" w:rsidRDefault="00F37FD7" w:rsidP="00F37FD7">
      <w:pPr>
        <w:spacing w:line="276" w:lineRule="auto"/>
        <w:rPr>
          <w:rFonts w:ascii="Calibri" w:hAnsi="Calibri"/>
        </w:rPr>
      </w:pPr>
    </w:p>
    <w:p w14:paraId="57D812EF" w14:textId="77777777" w:rsidR="00F37FD7" w:rsidRPr="00F37FD7" w:rsidRDefault="00F37FD7" w:rsidP="00F37FD7">
      <w:pPr>
        <w:spacing w:line="276" w:lineRule="auto"/>
        <w:rPr>
          <w:rFonts w:ascii="Calibri" w:hAnsi="Calibri"/>
        </w:rPr>
      </w:pPr>
      <w:r w:rsidRPr="00F37FD7">
        <w:rPr>
          <w:rFonts w:ascii="Calibri" w:hAnsi="Calibri"/>
        </w:rPr>
        <w:t xml:space="preserve">Now to wrap this chapter up, he gives two practical examples. I want you to see this. In verses 12-15 he talks about an evil man, and then in verses 16 and following, he talks about a wayward woman. </w:t>
      </w:r>
    </w:p>
    <w:p w14:paraId="175B42AD" w14:textId="77777777" w:rsidR="00F37FD7" w:rsidRPr="00F37FD7" w:rsidRDefault="00F37FD7" w:rsidP="00F37FD7">
      <w:pPr>
        <w:spacing w:line="276" w:lineRule="auto"/>
        <w:rPr>
          <w:rFonts w:ascii="Calibri" w:hAnsi="Calibri"/>
        </w:rPr>
      </w:pPr>
    </w:p>
    <w:p w14:paraId="2319B73F" w14:textId="77777777" w:rsidR="00F37FD7" w:rsidRPr="00F37FD7" w:rsidRDefault="00F37FD7" w:rsidP="00F37FD7">
      <w:pPr>
        <w:spacing w:line="276" w:lineRule="auto"/>
        <w:rPr>
          <w:rFonts w:ascii="Calibri" w:hAnsi="Calibri"/>
        </w:rPr>
      </w:pPr>
      <w:r w:rsidRPr="00F37FD7">
        <w:rPr>
          <w:rFonts w:ascii="Calibri" w:hAnsi="Calibri"/>
        </w:rPr>
        <w:t xml:space="preserve">“It will rescue you from the way of evil—from anyone who says perverse things” (Proverbs 2:12). </w:t>
      </w:r>
    </w:p>
    <w:p w14:paraId="2C97C1E8" w14:textId="77777777" w:rsidR="00F37FD7" w:rsidRPr="00F37FD7" w:rsidRDefault="00F37FD7" w:rsidP="00F37FD7">
      <w:pPr>
        <w:spacing w:line="276" w:lineRule="auto"/>
        <w:rPr>
          <w:rFonts w:ascii="Calibri" w:hAnsi="Calibri"/>
        </w:rPr>
      </w:pPr>
    </w:p>
    <w:p w14:paraId="54F6A8D6" w14:textId="77777777" w:rsidR="00F37FD7" w:rsidRPr="00F37FD7" w:rsidRDefault="00F37FD7" w:rsidP="00F37FD7">
      <w:pPr>
        <w:spacing w:line="276" w:lineRule="auto"/>
        <w:rPr>
          <w:rFonts w:ascii="Calibri" w:hAnsi="Calibri"/>
        </w:rPr>
      </w:pPr>
      <w:r w:rsidRPr="00F37FD7">
        <w:rPr>
          <w:rFonts w:ascii="Calibri" w:hAnsi="Calibri"/>
        </w:rPr>
        <w:t xml:space="preserve">He goes on and talks about the evil man. The evil man in Proverbs 2 is somebody who practices deceit, lying, cheating, deception, dishonesty. Solomon is saying, “When you have God's wisdom in your life, you will be discerning about the people that you put around you.” You’re trying to decide, should I go into business with that guy? But you're a person of wisdom. You’re looking at the word of God and the Spirit of God speaking in your life, and you're like, “I don't think that's the right decision to make. Because that doesn't line up with wisdom. That's not the wise thing to do.” </w:t>
      </w:r>
    </w:p>
    <w:p w14:paraId="15B8057E" w14:textId="77777777" w:rsidR="00F37FD7" w:rsidRPr="00F37FD7" w:rsidRDefault="00F37FD7" w:rsidP="00F37FD7">
      <w:pPr>
        <w:spacing w:line="276" w:lineRule="auto"/>
        <w:rPr>
          <w:rFonts w:ascii="Calibri" w:hAnsi="Calibri"/>
        </w:rPr>
      </w:pPr>
    </w:p>
    <w:p w14:paraId="4FB76DE4" w14:textId="77777777" w:rsidR="00F37FD7" w:rsidRPr="00F37FD7" w:rsidRDefault="00F37FD7" w:rsidP="00F37FD7">
      <w:pPr>
        <w:spacing w:line="276" w:lineRule="auto"/>
        <w:rPr>
          <w:rFonts w:ascii="Calibri" w:hAnsi="Calibri"/>
        </w:rPr>
      </w:pPr>
      <w:r w:rsidRPr="00F37FD7">
        <w:rPr>
          <w:rFonts w:ascii="Calibri" w:hAnsi="Calibri"/>
        </w:rPr>
        <w:t xml:space="preserve">Maybe it's true with friendships as well. Should I be committed to those friendships? Truthfully, some of our lives would be better if we had some better friends. But when you have wisdom in your life, you'll have discretion as to who you need to be friends with. You'll have a filter. You'll know. </w:t>
      </w:r>
    </w:p>
    <w:p w14:paraId="4AFFA9BB" w14:textId="77777777" w:rsidR="00F37FD7" w:rsidRPr="00F37FD7" w:rsidRDefault="00F37FD7" w:rsidP="00F37FD7">
      <w:pPr>
        <w:spacing w:line="276" w:lineRule="auto"/>
        <w:rPr>
          <w:rFonts w:ascii="Calibri" w:hAnsi="Calibri"/>
        </w:rPr>
      </w:pPr>
    </w:p>
    <w:p w14:paraId="4D1F45F9" w14:textId="77777777" w:rsidR="00F37FD7" w:rsidRPr="00F37FD7" w:rsidRDefault="00F37FD7" w:rsidP="00F37FD7">
      <w:pPr>
        <w:spacing w:line="276" w:lineRule="auto"/>
        <w:rPr>
          <w:rFonts w:ascii="Calibri" w:hAnsi="Calibri"/>
        </w:rPr>
      </w:pPr>
      <w:r w:rsidRPr="00F37FD7">
        <w:rPr>
          <w:rFonts w:ascii="Calibri" w:hAnsi="Calibri"/>
        </w:rPr>
        <w:lastRenderedPageBreak/>
        <w:t xml:space="preserve">Solomon is saying, “Don’t get sucked in by the evil man.” This could also be the evil woman. You got some evil women in the world too. You got some evil men. But the Lord protects us when we have discretion and wisdom. </w:t>
      </w:r>
    </w:p>
    <w:p w14:paraId="43CC2F88" w14:textId="77777777" w:rsidR="00F37FD7" w:rsidRPr="00F37FD7" w:rsidRDefault="00F37FD7" w:rsidP="00F37FD7">
      <w:pPr>
        <w:spacing w:line="276" w:lineRule="auto"/>
        <w:rPr>
          <w:rFonts w:ascii="Calibri" w:hAnsi="Calibri"/>
        </w:rPr>
      </w:pPr>
    </w:p>
    <w:p w14:paraId="0B485897" w14:textId="77777777" w:rsidR="00F37FD7" w:rsidRPr="00F37FD7" w:rsidRDefault="00F37FD7" w:rsidP="00F37FD7">
      <w:pPr>
        <w:spacing w:line="276" w:lineRule="auto"/>
        <w:rPr>
          <w:rFonts w:ascii="Calibri" w:hAnsi="Calibri"/>
        </w:rPr>
      </w:pPr>
      <w:r w:rsidRPr="00F37FD7">
        <w:rPr>
          <w:rFonts w:ascii="Calibri" w:hAnsi="Calibri"/>
        </w:rPr>
        <w:t xml:space="preserve">Then he talks about the wayward woman right here in verses 16-19. “It will rescue you from a forbidden woman, from a wayward woman with her flattering talk.” He goes on and he talks about a woman who's very seductive. Solomon's talking to his sons. He’s saying, “Sons, avoid these kinds of girls. You will get into a lot of trouble in your life if you hang around with people that are trying to woo you, trying to flatter you, trying to tell you that you're all this because they want something from you.” This can be true of men or women. But seduction and sexual sin can be greatly avoided with a little bit of wisdom. Because when you have the wisdom of God in your heart, you'll have the discretion as to what's appropriate, to what's right, and what's smart, and what's good. We need God's wisdom desperately in our lives because it will protect us from a lot of things that will mess us up. </w:t>
      </w:r>
    </w:p>
    <w:p w14:paraId="717B46B5" w14:textId="77777777" w:rsidR="00F37FD7" w:rsidRPr="00F37FD7" w:rsidRDefault="00F37FD7" w:rsidP="00F37FD7">
      <w:pPr>
        <w:spacing w:line="276" w:lineRule="auto"/>
        <w:rPr>
          <w:rFonts w:ascii="Calibri" w:hAnsi="Calibri"/>
        </w:rPr>
      </w:pPr>
    </w:p>
    <w:p w14:paraId="21549441" w14:textId="77777777" w:rsidR="00F37FD7" w:rsidRPr="00F37FD7" w:rsidRDefault="00F37FD7" w:rsidP="00F37FD7">
      <w:pPr>
        <w:spacing w:line="276" w:lineRule="auto"/>
        <w:rPr>
          <w:rFonts w:ascii="Calibri" w:hAnsi="Calibri"/>
        </w:rPr>
      </w:pPr>
      <w:r w:rsidRPr="00F37FD7">
        <w:rPr>
          <w:rFonts w:ascii="Calibri" w:hAnsi="Calibri"/>
        </w:rPr>
        <w:t xml:space="preserve">When we look back over the history of our life and we see choices that we wish we would have never made, places we wish we would have never gone, people we wish we had never met, and things we wish we would have never said, we need God's wisdom. There's two paths for life. There's the path of folly, the path of foolishness. There's the path of wisdom. </w:t>
      </w:r>
    </w:p>
    <w:p w14:paraId="44C836E3" w14:textId="77777777" w:rsidR="00F37FD7" w:rsidRPr="00F37FD7" w:rsidRDefault="00F37FD7" w:rsidP="00F37FD7">
      <w:pPr>
        <w:spacing w:line="276" w:lineRule="auto"/>
        <w:rPr>
          <w:rFonts w:ascii="Calibri" w:hAnsi="Calibri"/>
        </w:rPr>
      </w:pPr>
    </w:p>
    <w:p w14:paraId="4FEE81EC" w14:textId="77777777" w:rsidR="00F37FD7" w:rsidRPr="00F37FD7" w:rsidRDefault="00F37FD7" w:rsidP="00F37FD7">
      <w:pPr>
        <w:spacing w:line="276" w:lineRule="auto"/>
        <w:rPr>
          <w:rFonts w:ascii="Calibri" w:hAnsi="Calibri"/>
        </w:rPr>
      </w:pPr>
      <w:r w:rsidRPr="00F37FD7">
        <w:rPr>
          <w:rFonts w:ascii="Calibri" w:hAnsi="Calibri"/>
        </w:rPr>
        <w:t>“For the upright will inhabit the land, and those of integrity will remain in it; but the wicked will be cut off from the land, and the treacherous ripped out of it” (Proverbs 22:21-22).</w:t>
      </w:r>
    </w:p>
    <w:p w14:paraId="0BFB2450" w14:textId="77777777" w:rsidR="00F37FD7" w:rsidRPr="00F37FD7" w:rsidRDefault="00F37FD7" w:rsidP="00F37FD7">
      <w:pPr>
        <w:spacing w:line="276" w:lineRule="auto"/>
        <w:rPr>
          <w:rFonts w:ascii="Calibri" w:hAnsi="Calibri"/>
        </w:rPr>
      </w:pPr>
    </w:p>
    <w:p w14:paraId="3CACC1EB" w14:textId="77777777" w:rsidR="00F37FD7" w:rsidRPr="00F37FD7" w:rsidRDefault="00F37FD7" w:rsidP="00F37FD7">
      <w:pPr>
        <w:spacing w:line="276" w:lineRule="auto"/>
        <w:rPr>
          <w:rFonts w:ascii="Calibri" w:hAnsi="Calibri"/>
        </w:rPr>
      </w:pPr>
      <w:r w:rsidRPr="00F37FD7">
        <w:rPr>
          <w:rFonts w:ascii="Calibri" w:hAnsi="Calibri"/>
        </w:rPr>
        <w:t xml:space="preserve">What's the wise thing to do? When we live in wisdom, the sky is the limit. The opportunity is ours. The blessings of God are stored up. God is waiting for us to do the wise thing. </w:t>
      </w:r>
    </w:p>
    <w:p w14:paraId="47EA450D" w14:textId="339F7CF2" w:rsidR="00F37FD7" w:rsidRPr="00F37FD7" w:rsidRDefault="00F37FD7" w:rsidP="00F37FD7">
      <w:pPr>
        <w:spacing w:line="276" w:lineRule="auto"/>
        <w:rPr>
          <w:rFonts w:ascii="Calibri" w:hAnsi="Calibri"/>
          <w:sz w:val="28"/>
          <w:szCs w:val="28"/>
        </w:rPr>
      </w:pPr>
      <w:r w:rsidRPr="00F37FD7">
        <w:rPr>
          <w:rFonts w:ascii="Calibri" w:hAnsi="Calibri"/>
        </w:rPr>
        <w:br w:type="page"/>
      </w:r>
      <w:r w:rsidRPr="00F37FD7">
        <w:rPr>
          <w:rFonts w:ascii="Calibri" w:hAnsi="Calibri"/>
          <w:b/>
          <w:bCs/>
          <w:sz w:val="28"/>
          <w:szCs w:val="28"/>
          <w:u w:val="single"/>
        </w:rPr>
        <w:lastRenderedPageBreak/>
        <w:t>OUTLINE</w:t>
      </w:r>
    </w:p>
    <w:p w14:paraId="0167EB34" w14:textId="77777777" w:rsidR="00F37FD7" w:rsidRPr="00F37FD7" w:rsidRDefault="00F37FD7" w:rsidP="00F37FD7">
      <w:pPr>
        <w:spacing w:line="276" w:lineRule="auto"/>
        <w:rPr>
          <w:rFonts w:ascii="Calibri" w:hAnsi="Calibri"/>
          <w:i/>
          <w:iCs/>
        </w:rPr>
      </w:pPr>
    </w:p>
    <w:p w14:paraId="0AB6D773" w14:textId="77777777" w:rsidR="00F37FD7" w:rsidRPr="00F37FD7" w:rsidRDefault="00F37FD7" w:rsidP="00F37FD7">
      <w:pPr>
        <w:spacing w:line="276" w:lineRule="auto"/>
        <w:rPr>
          <w:rFonts w:ascii="Calibri" w:hAnsi="Calibri"/>
          <w:i/>
          <w:iCs/>
        </w:rPr>
      </w:pPr>
      <w:r w:rsidRPr="00F37FD7">
        <w:rPr>
          <w:rFonts w:ascii="Calibri" w:hAnsi="Calibri"/>
          <w:i/>
          <w:iCs/>
        </w:rPr>
        <w:t>How Can I Gain Wisdom?</w:t>
      </w:r>
    </w:p>
    <w:p w14:paraId="23741B0A" w14:textId="77777777" w:rsidR="00F37FD7" w:rsidRPr="00F37FD7" w:rsidRDefault="00F37FD7" w:rsidP="00F37FD7">
      <w:pPr>
        <w:spacing w:line="276" w:lineRule="auto"/>
        <w:rPr>
          <w:rFonts w:ascii="Calibri" w:hAnsi="Calibri"/>
        </w:rPr>
      </w:pPr>
    </w:p>
    <w:p w14:paraId="383E1FD2" w14:textId="77777777" w:rsidR="00F37FD7" w:rsidRPr="00F37FD7" w:rsidRDefault="00F37FD7" w:rsidP="00F37FD7">
      <w:pPr>
        <w:spacing w:line="276" w:lineRule="auto"/>
        <w:rPr>
          <w:rFonts w:ascii="Calibri" w:hAnsi="Calibri"/>
          <w:b/>
          <w:bCs/>
        </w:rPr>
      </w:pPr>
      <w:r w:rsidRPr="00F37FD7">
        <w:rPr>
          <w:rFonts w:ascii="Calibri" w:hAnsi="Calibri"/>
          <w:b/>
          <w:bCs/>
        </w:rPr>
        <w:t>1. Accept Eagerly</w:t>
      </w:r>
    </w:p>
    <w:p w14:paraId="42577A91" w14:textId="77777777" w:rsidR="00F37FD7" w:rsidRPr="00F37FD7" w:rsidRDefault="00F37FD7" w:rsidP="00F37FD7">
      <w:pPr>
        <w:spacing w:line="276" w:lineRule="auto"/>
        <w:rPr>
          <w:rFonts w:ascii="Calibri" w:hAnsi="Calibri"/>
        </w:rPr>
      </w:pPr>
    </w:p>
    <w:p w14:paraId="3105E28B" w14:textId="77777777" w:rsidR="00F37FD7" w:rsidRPr="00F37FD7" w:rsidRDefault="00F37FD7" w:rsidP="00F37FD7">
      <w:pPr>
        <w:spacing w:line="276" w:lineRule="auto"/>
        <w:rPr>
          <w:rFonts w:ascii="Calibri" w:hAnsi="Calibri"/>
        </w:rPr>
      </w:pPr>
      <w:r w:rsidRPr="00F37FD7">
        <w:rPr>
          <w:rFonts w:ascii="Calibri" w:hAnsi="Calibri"/>
        </w:rPr>
        <w:t>My son, if you accept my words and store up my commands within you. Proverbs 2:1 (CSB)</w:t>
      </w:r>
    </w:p>
    <w:p w14:paraId="49D0CE7B" w14:textId="77777777" w:rsidR="00F37FD7" w:rsidRPr="00F37FD7" w:rsidRDefault="00F37FD7" w:rsidP="00F37FD7">
      <w:pPr>
        <w:spacing w:line="276" w:lineRule="auto"/>
        <w:rPr>
          <w:rFonts w:ascii="Calibri" w:hAnsi="Calibri"/>
        </w:rPr>
      </w:pPr>
    </w:p>
    <w:p w14:paraId="6A8E124F" w14:textId="77777777" w:rsidR="00F37FD7" w:rsidRPr="00F37FD7" w:rsidRDefault="00F37FD7" w:rsidP="00F37FD7">
      <w:pPr>
        <w:spacing w:line="276" w:lineRule="auto"/>
        <w:rPr>
          <w:rFonts w:ascii="Calibri" w:hAnsi="Calibri"/>
          <w:b/>
          <w:bCs/>
        </w:rPr>
      </w:pPr>
      <w:r w:rsidRPr="00F37FD7">
        <w:rPr>
          <w:rFonts w:ascii="Calibri" w:hAnsi="Calibri"/>
          <w:b/>
          <w:bCs/>
        </w:rPr>
        <w:t>2. Acquire Continually</w:t>
      </w:r>
    </w:p>
    <w:p w14:paraId="6761416E" w14:textId="77777777" w:rsidR="00F37FD7" w:rsidRPr="00F37FD7" w:rsidRDefault="00F37FD7" w:rsidP="00F37FD7">
      <w:pPr>
        <w:spacing w:line="276" w:lineRule="auto"/>
        <w:rPr>
          <w:rFonts w:ascii="Calibri" w:hAnsi="Calibri"/>
        </w:rPr>
      </w:pPr>
    </w:p>
    <w:p w14:paraId="191805E9" w14:textId="77777777" w:rsidR="00F37FD7" w:rsidRPr="00F37FD7" w:rsidRDefault="00F37FD7" w:rsidP="00F37FD7">
      <w:pPr>
        <w:spacing w:line="276" w:lineRule="auto"/>
        <w:rPr>
          <w:rFonts w:ascii="Calibri" w:hAnsi="Calibri"/>
        </w:rPr>
      </w:pPr>
      <w:r w:rsidRPr="00F37FD7">
        <w:rPr>
          <w:rFonts w:ascii="Calibri" w:hAnsi="Calibri"/>
        </w:rPr>
        <w:t>My son, if you accept my words and store up my commands within you. Proverbs 2:1 (CSB)</w:t>
      </w:r>
    </w:p>
    <w:p w14:paraId="49A7732B" w14:textId="77777777" w:rsidR="00F37FD7" w:rsidRPr="00F37FD7" w:rsidRDefault="00F37FD7" w:rsidP="00F37FD7">
      <w:pPr>
        <w:spacing w:line="276" w:lineRule="auto"/>
        <w:rPr>
          <w:rFonts w:ascii="Calibri" w:hAnsi="Calibri"/>
        </w:rPr>
      </w:pPr>
    </w:p>
    <w:p w14:paraId="37FA02F3" w14:textId="77777777" w:rsidR="00F37FD7" w:rsidRPr="00F37FD7" w:rsidRDefault="00F37FD7" w:rsidP="00F37FD7">
      <w:pPr>
        <w:spacing w:line="276" w:lineRule="auto"/>
        <w:rPr>
          <w:rFonts w:ascii="Calibri" w:hAnsi="Calibri"/>
          <w:b/>
          <w:bCs/>
        </w:rPr>
      </w:pPr>
      <w:r w:rsidRPr="00F37FD7">
        <w:rPr>
          <w:rFonts w:ascii="Calibri" w:hAnsi="Calibri"/>
          <w:b/>
          <w:bCs/>
        </w:rPr>
        <w:t>3. Listen Intently</w:t>
      </w:r>
    </w:p>
    <w:p w14:paraId="0D500550" w14:textId="77777777" w:rsidR="00F37FD7" w:rsidRPr="00F37FD7" w:rsidRDefault="00F37FD7" w:rsidP="00F37FD7">
      <w:pPr>
        <w:spacing w:line="276" w:lineRule="auto"/>
        <w:rPr>
          <w:rFonts w:ascii="Calibri" w:hAnsi="Calibri"/>
        </w:rPr>
      </w:pPr>
    </w:p>
    <w:p w14:paraId="51E88A27" w14:textId="77777777" w:rsidR="00F37FD7" w:rsidRPr="00F37FD7" w:rsidRDefault="00F37FD7" w:rsidP="00F37FD7">
      <w:pPr>
        <w:spacing w:line="276" w:lineRule="auto"/>
        <w:rPr>
          <w:rFonts w:ascii="Calibri" w:hAnsi="Calibri"/>
        </w:rPr>
      </w:pPr>
      <w:r w:rsidRPr="00F37FD7">
        <w:rPr>
          <w:rFonts w:ascii="Calibri" w:hAnsi="Calibri"/>
        </w:rPr>
        <w:t>…listening closely to wisdom and directing your heart to understanding… Proverbs 2:2 (CSB)</w:t>
      </w:r>
    </w:p>
    <w:p w14:paraId="6108EDEE" w14:textId="77777777" w:rsidR="00F37FD7" w:rsidRPr="00F37FD7" w:rsidRDefault="00F37FD7" w:rsidP="00F37FD7">
      <w:pPr>
        <w:spacing w:line="276" w:lineRule="auto"/>
        <w:rPr>
          <w:rFonts w:ascii="Calibri" w:hAnsi="Calibri"/>
        </w:rPr>
      </w:pPr>
    </w:p>
    <w:p w14:paraId="2E9CB5A7" w14:textId="77777777" w:rsidR="00F37FD7" w:rsidRPr="00F37FD7" w:rsidRDefault="00F37FD7" w:rsidP="00F37FD7">
      <w:pPr>
        <w:spacing w:line="276" w:lineRule="auto"/>
        <w:rPr>
          <w:rFonts w:ascii="Calibri" w:hAnsi="Calibri"/>
        </w:rPr>
      </w:pPr>
      <w:r w:rsidRPr="00F37FD7">
        <w:rPr>
          <w:rFonts w:ascii="Calibri" w:hAnsi="Calibri"/>
        </w:rPr>
        <w:t>Tune your ears to wisdom, and concentrate on understanding. Proverbs 2:2 (NLT)</w:t>
      </w:r>
    </w:p>
    <w:p w14:paraId="4CF19A9D" w14:textId="77777777" w:rsidR="00F37FD7" w:rsidRPr="00F37FD7" w:rsidRDefault="00F37FD7" w:rsidP="00F37FD7">
      <w:pPr>
        <w:spacing w:line="276" w:lineRule="auto"/>
        <w:rPr>
          <w:rFonts w:ascii="Calibri" w:hAnsi="Calibri"/>
        </w:rPr>
      </w:pPr>
    </w:p>
    <w:p w14:paraId="6BC555CB" w14:textId="77777777" w:rsidR="00F37FD7" w:rsidRPr="00F37FD7" w:rsidRDefault="00F37FD7" w:rsidP="00F37FD7">
      <w:pPr>
        <w:spacing w:line="276" w:lineRule="auto"/>
        <w:rPr>
          <w:rFonts w:ascii="Calibri" w:hAnsi="Calibri"/>
          <w:b/>
          <w:bCs/>
        </w:rPr>
      </w:pPr>
      <w:r w:rsidRPr="00F37FD7">
        <w:rPr>
          <w:rFonts w:ascii="Calibri" w:hAnsi="Calibri"/>
          <w:b/>
          <w:bCs/>
        </w:rPr>
        <w:t>4. Pray Earnestly</w:t>
      </w:r>
    </w:p>
    <w:p w14:paraId="0C794802" w14:textId="77777777" w:rsidR="00F37FD7" w:rsidRPr="00F37FD7" w:rsidRDefault="00F37FD7" w:rsidP="00F37FD7">
      <w:pPr>
        <w:spacing w:line="276" w:lineRule="auto"/>
        <w:rPr>
          <w:rFonts w:ascii="Calibri" w:hAnsi="Calibri"/>
        </w:rPr>
      </w:pPr>
    </w:p>
    <w:p w14:paraId="23CC2090" w14:textId="77777777" w:rsidR="00F37FD7" w:rsidRPr="00F37FD7" w:rsidRDefault="00F37FD7" w:rsidP="00F37FD7">
      <w:pPr>
        <w:spacing w:line="276" w:lineRule="auto"/>
        <w:rPr>
          <w:rFonts w:ascii="Calibri" w:hAnsi="Calibri"/>
        </w:rPr>
      </w:pPr>
      <w:r w:rsidRPr="00F37FD7">
        <w:rPr>
          <w:rFonts w:ascii="Calibri" w:hAnsi="Calibri"/>
        </w:rPr>
        <w:t>…furthermore, if you call out to insight and lift your voice to understanding… then you will understand the fear of the Lord and discover the knowledge of God. Proverbs 2:3-5 (CSB)</w:t>
      </w:r>
    </w:p>
    <w:p w14:paraId="6909F1C0" w14:textId="77777777" w:rsidR="00F37FD7" w:rsidRPr="00F37FD7" w:rsidRDefault="00F37FD7" w:rsidP="00F37FD7">
      <w:pPr>
        <w:spacing w:line="276" w:lineRule="auto"/>
        <w:rPr>
          <w:rFonts w:ascii="Calibri" w:hAnsi="Calibri"/>
        </w:rPr>
      </w:pPr>
    </w:p>
    <w:p w14:paraId="3D8C50DB" w14:textId="77777777" w:rsidR="00F37FD7" w:rsidRPr="00F37FD7" w:rsidRDefault="00F37FD7" w:rsidP="00F37FD7">
      <w:pPr>
        <w:spacing w:line="276" w:lineRule="auto"/>
        <w:rPr>
          <w:rFonts w:ascii="Calibri" w:hAnsi="Calibri"/>
          <w:b/>
          <w:bCs/>
        </w:rPr>
      </w:pPr>
      <w:r w:rsidRPr="00F37FD7">
        <w:rPr>
          <w:rFonts w:ascii="Calibri" w:hAnsi="Calibri"/>
          <w:b/>
          <w:bCs/>
        </w:rPr>
        <w:t>5. Search Diligently</w:t>
      </w:r>
    </w:p>
    <w:p w14:paraId="4B06AFEF" w14:textId="77777777" w:rsidR="00F37FD7" w:rsidRPr="00F37FD7" w:rsidRDefault="00F37FD7" w:rsidP="00F37FD7">
      <w:pPr>
        <w:spacing w:line="276" w:lineRule="auto"/>
        <w:rPr>
          <w:rFonts w:ascii="Calibri" w:hAnsi="Calibri"/>
        </w:rPr>
      </w:pPr>
    </w:p>
    <w:p w14:paraId="5A983D83" w14:textId="77777777" w:rsidR="00F37FD7" w:rsidRPr="00F37FD7" w:rsidRDefault="00F37FD7" w:rsidP="00F37FD7">
      <w:pPr>
        <w:spacing w:line="276" w:lineRule="auto"/>
        <w:rPr>
          <w:rFonts w:ascii="Calibri" w:hAnsi="Calibri"/>
        </w:rPr>
      </w:pPr>
      <w:r w:rsidRPr="00F37FD7">
        <w:rPr>
          <w:rFonts w:ascii="Calibri" w:hAnsi="Calibri"/>
        </w:rPr>
        <w:t>…furthermore, if you call out to insight and lift your voice to understanding, if you seek it like silver and search for it like hidden treasure, then you will understand the fear of the Lord and discover the knowledge of God. Proverbs 2:3-5 (CSB)</w:t>
      </w:r>
    </w:p>
    <w:p w14:paraId="1D7CB4B1" w14:textId="77777777" w:rsidR="00F37FD7" w:rsidRPr="00F37FD7" w:rsidRDefault="00F37FD7" w:rsidP="00F37FD7">
      <w:pPr>
        <w:spacing w:line="276" w:lineRule="auto"/>
        <w:rPr>
          <w:rFonts w:ascii="Calibri" w:hAnsi="Calibri"/>
        </w:rPr>
      </w:pPr>
    </w:p>
    <w:p w14:paraId="542CA591" w14:textId="77777777" w:rsidR="00F37FD7" w:rsidRPr="00F37FD7" w:rsidRDefault="00F37FD7" w:rsidP="00F37FD7">
      <w:pPr>
        <w:spacing w:line="276" w:lineRule="auto"/>
        <w:rPr>
          <w:rFonts w:ascii="Calibri" w:hAnsi="Calibri"/>
          <w:i/>
          <w:iCs/>
        </w:rPr>
      </w:pPr>
      <w:r w:rsidRPr="00F37FD7">
        <w:rPr>
          <w:rFonts w:ascii="Calibri" w:hAnsi="Calibri"/>
          <w:i/>
          <w:iCs/>
        </w:rPr>
        <w:t>How Does God Respond?</w:t>
      </w:r>
    </w:p>
    <w:p w14:paraId="4FD89F84" w14:textId="77777777" w:rsidR="00F37FD7" w:rsidRPr="00F37FD7" w:rsidRDefault="00F37FD7" w:rsidP="00F37FD7">
      <w:pPr>
        <w:spacing w:line="276" w:lineRule="auto"/>
        <w:rPr>
          <w:rFonts w:ascii="Calibri" w:hAnsi="Calibri"/>
        </w:rPr>
      </w:pPr>
    </w:p>
    <w:p w14:paraId="446C5DC0" w14:textId="77777777" w:rsidR="00F37FD7" w:rsidRPr="00F37FD7" w:rsidRDefault="00F37FD7" w:rsidP="00F37FD7">
      <w:pPr>
        <w:spacing w:line="276" w:lineRule="auto"/>
        <w:rPr>
          <w:rFonts w:ascii="Calibri" w:hAnsi="Calibri"/>
          <w:b/>
          <w:bCs/>
        </w:rPr>
      </w:pPr>
      <w:r w:rsidRPr="00F37FD7">
        <w:rPr>
          <w:rFonts w:ascii="Calibri" w:hAnsi="Calibri"/>
          <w:b/>
          <w:bCs/>
        </w:rPr>
        <w:t>1. He Gives Wisdom</w:t>
      </w:r>
    </w:p>
    <w:p w14:paraId="0C555D94" w14:textId="77777777" w:rsidR="00F37FD7" w:rsidRPr="00F37FD7" w:rsidRDefault="00F37FD7" w:rsidP="00F37FD7">
      <w:pPr>
        <w:spacing w:line="276" w:lineRule="auto"/>
        <w:rPr>
          <w:rFonts w:ascii="Calibri" w:hAnsi="Calibri"/>
        </w:rPr>
      </w:pPr>
    </w:p>
    <w:p w14:paraId="41F3AD8A" w14:textId="77777777" w:rsidR="00F37FD7" w:rsidRPr="00F37FD7" w:rsidRDefault="00F37FD7" w:rsidP="00F37FD7">
      <w:pPr>
        <w:spacing w:line="276" w:lineRule="auto"/>
        <w:rPr>
          <w:rFonts w:ascii="Calibri" w:hAnsi="Calibri"/>
        </w:rPr>
      </w:pPr>
      <w:r w:rsidRPr="00F37FD7">
        <w:rPr>
          <w:rFonts w:ascii="Calibri" w:hAnsi="Calibri"/>
        </w:rPr>
        <w:t>For the Lord gives wisdom; from his mouth come knowledge and understanding. Proverbs 2:6 (CSB)</w:t>
      </w:r>
    </w:p>
    <w:p w14:paraId="3C555881" w14:textId="77777777" w:rsidR="00F37FD7" w:rsidRPr="00F37FD7" w:rsidRDefault="00F37FD7" w:rsidP="00F37FD7">
      <w:pPr>
        <w:spacing w:line="276" w:lineRule="auto"/>
        <w:rPr>
          <w:rFonts w:ascii="Calibri" w:hAnsi="Calibri"/>
        </w:rPr>
      </w:pPr>
    </w:p>
    <w:p w14:paraId="313130BE" w14:textId="77777777" w:rsidR="00F37FD7" w:rsidRPr="00F37FD7" w:rsidRDefault="00F37FD7" w:rsidP="00F37FD7">
      <w:pPr>
        <w:spacing w:line="276" w:lineRule="auto"/>
        <w:rPr>
          <w:rFonts w:ascii="Calibri" w:hAnsi="Calibri"/>
        </w:rPr>
      </w:pPr>
      <w:r w:rsidRPr="00F37FD7">
        <w:rPr>
          <w:rFonts w:ascii="Calibri" w:hAnsi="Calibri"/>
        </w:rPr>
        <w:lastRenderedPageBreak/>
        <w:t>Then you will understand righteousness, justice, and integrity—every good path. Proverbs 2:9 (CSB)</w:t>
      </w:r>
    </w:p>
    <w:p w14:paraId="4727C7BC" w14:textId="77777777" w:rsidR="00F37FD7" w:rsidRPr="00F37FD7" w:rsidRDefault="00F37FD7" w:rsidP="00F37FD7">
      <w:pPr>
        <w:spacing w:line="276" w:lineRule="auto"/>
        <w:rPr>
          <w:rFonts w:ascii="Calibri" w:hAnsi="Calibri"/>
        </w:rPr>
      </w:pPr>
    </w:p>
    <w:p w14:paraId="5C26418D" w14:textId="77777777" w:rsidR="00F37FD7" w:rsidRPr="00F37FD7" w:rsidRDefault="00F37FD7" w:rsidP="00F37FD7">
      <w:pPr>
        <w:spacing w:line="276" w:lineRule="auto"/>
        <w:rPr>
          <w:rFonts w:ascii="Calibri" w:hAnsi="Calibri"/>
          <w:b/>
          <w:bCs/>
        </w:rPr>
      </w:pPr>
      <w:r w:rsidRPr="00F37FD7">
        <w:rPr>
          <w:rFonts w:ascii="Calibri" w:hAnsi="Calibri"/>
          <w:b/>
          <w:bCs/>
        </w:rPr>
        <w:t>2. He Grants Success</w:t>
      </w:r>
    </w:p>
    <w:p w14:paraId="42AD9849" w14:textId="77777777" w:rsidR="00F37FD7" w:rsidRPr="00F37FD7" w:rsidRDefault="00F37FD7" w:rsidP="00F37FD7">
      <w:pPr>
        <w:spacing w:line="276" w:lineRule="auto"/>
        <w:rPr>
          <w:rFonts w:ascii="Calibri" w:hAnsi="Calibri"/>
        </w:rPr>
      </w:pPr>
    </w:p>
    <w:p w14:paraId="18B80F19" w14:textId="77777777" w:rsidR="00F37FD7" w:rsidRPr="00F37FD7" w:rsidRDefault="00F37FD7" w:rsidP="00F37FD7">
      <w:pPr>
        <w:spacing w:line="276" w:lineRule="auto"/>
        <w:rPr>
          <w:rFonts w:ascii="Calibri" w:hAnsi="Calibri"/>
        </w:rPr>
      </w:pPr>
      <w:r w:rsidRPr="00F37FD7">
        <w:rPr>
          <w:rFonts w:ascii="Calibri" w:hAnsi="Calibri"/>
        </w:rPr>
        <w:t>He stores up success for the upright; He is a shield for those who live with integrity. Proverbs 2:7 (CSB)</w:t>
      </w:r>
    </w:p>
    <w:p w14:paraId="6827FF1B" w14:textId="77777777" w:rsidR="00F37FD7" w:rsidRPr="00F37FD7" w:rsidRDefault="00F37FD7" w:rsidP="00F37FD7">
      <w:pPr>
        <w:spacing w:line="276" w:lineRule="auto"/>
        <w:rPr>
          <w:rFonts w:ascii="Calibri" w:hAnsi="Calibri"/>
        </w:rPr>
      </w:pPr>
    </w:p>
    <w:p w14:paraId="6172A485" w14:textId="77777777" w:rsidR="00F37FD7" w:rsidRPr="00F37FD7" w:rsidRDefault="00F37FD7" w:rsidP="00F37FD7">
      <w:pPr>
        <w:spacing w:line="276" w:lineRule="auto"/>
        <w:rPr>
          <w:rFonts w:ascii="Calibri" w:hAnsi="Calibri"/>
          <w:b/>
          <w:bCs/>
        </w:rPr>
      </w:pPr>
      <w:r w:rsidRPr="00F37FD7">
        <w:rPr>
          <w:rFonts w:ascii="Calibri" w:hAnsi="Calibri"/>
          <w:b/>
          <w:bCs/>
        </w:rPr>
        <w:t>3. He Guards Your Path</w:t>
      </w:r>
    </w:p>
    <w:p w14:paraId="061E69DF" w14:textId="77777777" w:rsidR="00F37FD7" w:rsidRPr="00F37FD7" w:rsidRDefault="00F37FD7" w:rsidP="00F37FD7">
      <w:pPr>
        <w:spacing w:line="276" w:lineRule="auto"/>
        <w:rPr>
          <w:rFonts w:ascii="Calibri" w:hAnsi="Calibri"/>
        </w:rPr>
      </w:pPr>
    </w:p>
    <w:p w14:paraId="57D04489" w14:textId="77777777" w:rsidR="00F37FD7" w:rsidRPr="00F37FD7" w:rsidRDefault="00F37FD7" w:rsidP="00F37FD7">
      <w:pPr>
        <w:spacing w:line="276" w:lineRule="auto"/>
        <w:rPr>
          <w:rFonts w:ascii="Calibri" w:hAnsi="Calibri"/>
        </w:rPr>
      </w:pPr>
      <w:r w:rsidRPr="00F37FD7">
        <w:rPr>
          <w:rFonts w:ascii="Calibri" w:hAnsi="Calibri"/>
        </w:rPr>
        <w:t>He stores up success for the upright; He is a shield for those who live with integrity so that he may guard the paths of justice and protect the way of his faithful followers. Proverbs 2:7-8 (CSB)</w:t>
      </w:r>
    </w:p>
    <w:p w14:paraId="1F1E2D66" w14:textId="77777777" w:rsidR="00F81C0F" w:rsidRPr="0091120A" w:rsidRDefault="00F81C0F" w:rsidP="009E4AB7">
      <w:pPr>
        <w:spacing w:line="276" w:lineRule="auto"/>
        <w:rPr>
          <w:rFonts w:ascii="Calibri" w:hAnsi="Calibri"/>
        </w:rPr>
      </w:pPr>
    </w:p>
    <w:p w14:paraId="12E548F9"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0B94B" w14:textId="77777777" w:rsidR="006E4619" w:rsidRDefault="006E4619">
      <w:r>
        <w:separator/>
      </w:r>
    </w:p>
  </w:endnote>
  <w:endnote w:type="continuationSeparator" w:id="0">
    <w:p w14:paraId="0ECF0AAA" w14:textId="77777777" w:rsidR="006E4619" w:rsidRDefault="006E4619">
      <w:r>
        <w:continuationSeparator/>
      </w:r>
    </w:p>
  </w:endnote>
  <w:endnote w:type="continuationNotice" w:id="1">
    <w:p w14:paraId="158CEBB6" w14:textId="77777777" w:rsidR="006E4619" w:rsidRDefault="006E46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7392" w14:textId="77777777" w:rsidR="00E87706" w:rsidRDefault="00E87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06E3938D" w:rsidR="000D064C" w:rsidRPr="00E001F4" w:rsidRDefault="005E7A87" w:rsidP="00E001F4">
    <w:pPr>
      <w:pStyle w:val="Footer"/>
      <w:jc w:val="right"/>
      <w:rPr>
        <w:rFonts w:ascii="Calibri" w:hAnsi="Calibri"/>
      </w:rPr>
    </w:pPr>
    <w:r>
      <w:tab/>
    </w:r>
    <w:r w:rsidR="00F37FD7">
      <w:rPr>
        <w:rFonts w:ascii="Calibri" w:hAnsi="Calibri"/>
        <w:b/>
        <w:bCs/>
      </w:rPr>
      <w:t>Schooled</w:t>
    </w:r>
    <w:r w:rsidR="000D064C" w:rsidRPr="00E001F4">
      <w:rPr>
        <w:rFonts w:ascii="Calibri" w:hAnsi="Calibri"/>
        <w:b/>
        <w:bCs/>
      </w:rPr>
      <w:t>—</w:t>
    </w:r>
    <w:r w:rsidR="00F37FD7">
      <w:rPr>
        <w:rFonts w:ascii="Calibri" w:hAnsi="Calibri"/>
        <w:b/>
        <w:bCs/>
      </w:rPr>
      <w:t>Better Living</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F3B09" w14:textId="77777777" w:rsidR="00E87706" w:rsidRDefault="00E87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19210" w14:textId="77777777" w:rsidR="006E4619" w:rsidRDefault="006E4619">
      <w:r>
        <w:separator/>
      </w:r>
    </w:p>
  </w:footnote>
  <w:footnote w:type="continuationSeparator" w:id="0">
    <w:p w14:paraId="6111BAC1" w14:textId="77777777" w:rsidR="006E4619" w:rsidRDefault="006E4619">
      <w:r>
        <w:continuationSeparator/>
      </w:r>
    </w:p>
  </w:footnote>
  <w:footnote w:type="continuationNotice" w:id="1">
    <w:p w14:paraId="42098418" w14:textId="77777777" w:rsidR="006E4619" w:rsidRDefault="006E46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5390C"/>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72404"/>
    <w:rsid w:val="001822A0"/>
    <w:rsid w:val="00185CA0"/>
    <w:rsid w:val="001903F1"/>
    <w:rsid w:val="001A2F4C"/>
    <w:rsid w:val="001A4038"/>
    <w:rsid w:val="001C6DAF"/>
    <w:rsid w:val="001E3993"/>
    <w:rsid w:val="001F2E97"/>
    <w:rsid w:val="001F736C"/>
    <w:rsid w:val="002252B6"/>
    <w:rsid w:val="002255D9"/>
    <w:rsid w:val="00236AB3"/>
    <w:rsid w:val="00255946"/>
    <w:rsid w:val="002624A1"/>
    <w:rsid w:val="00274BB9"/>
    <w:rsid w:val="0028034F"/>
    <w:rsid w:val="00285843"/>
    <w:rsid w:val="00290511"/>
    <w:rsid w:val="002A27F0"/>
    <w:rsid w:val="002B7D3B"/>
    <w:rsid w:val="002B7DA4"/>
    <w:rsid w:val="002D3E02"/>
    <w:rsid w:val="002D6FF3"/>
    <w:rsid w:val="002E1AD4"/>
    <w:rsid w:val="002F3A62"/>
    <w:rsid w:val="002F6231"/>
    <w:rsid w:val="00313F0F"/>
    <w:rsid w:val="00327235"/>
    <w:rsid w:val="003351DD"/>
    <w:rsid w:val="003360D2"/>
    <w:rsid w:val="0034188B"/>
    <w:rsid w:val="00346C31"/>
    <w:rsid w:val="003749C4"/>
    <w:rsid w:val="00386B56"/>
    <w:rsid w:val="00394E73"/>
    <w:rsid w:val="00397EA2"/>
    <w:rsid w:val="003D2E36"/>
    <w:rsid w:val="003E0C7C"/>
    <w:rsid w:val="003E3313"/>
    <w:rsid w:val="003E6080"/>
    <w:rsid w:val="003F23DC"/>
    <w:rsid w:val="003F6FC6"/>
    <w:rsid w:val="00403663"/>
    <w:rsid w:val="00404A59"/>
    <w:rsid w:val="0042042A"/>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50E7"/>
    <w:rsid w:val="00554E4A"/>
    <w:rsid w:val="00582FFE"/>
    <w:rsid w:val="00585F84"/>
    <w:rsid w:val="005922EB"/>
    <w:rsid w:val="005B2103"/>
    <w:rsid w:val="005B43AA"/>
    <w:rsid w:val="005B5A7B"/>
    <w:rsid w:val="005D45B6"/>
    <w:rsid w:val="005E1B8C"/>
    <w:rsid w:val="005E3D64"/>
    <w:rsid w:val="005E7A87"/>
    <w:rsid w:val="0062720A"/>
    <w:rsid w:val="00631CBE"/>
    <w:rsid w:val="006652C7"/>
    <w:rsid w:val="006666D7"/>
    <w:rsid w:val="00676DAD"/>
    <w:rsid w:val="00676E96"/>
    <w:rsid w:val="006A24A7"/>
    <w:rsid w:val="006A6FCB"/>
    <w:rsid w:val="006B7862"/>
    <w:rsid w:val="006C4559"/>
    <w:rsid w:val="006D24DF"/>
    <w:rsid w:val="006D3136"/>
    <w:rsid w:val="006D3F80"/>
    <w:rsid w:val="006D5364"/>
    <w:rsid w:val="006E4619"/>
    <w:rsid w:val="006E4F39"/>
    <w:rsid w:val="006E77E6"/>
    <w:rsid w:val="00702914"/>
    <w:rsid w:val="007630E7"/>
    <w:rsid w:val="00791189"/>
    <w:rsid w:val="007960BA"/>
    <w:rsid w:val="007A6325"/>
    <w:rsid w:val="007C5C95"/>
    <w:rsid w:val="007E1319"/>
    <w:rsid w:val="007F5E3F"/>
    <w:rsid w:val="008073BF"/>
    <w:rsid w:val="008356BD"/>
    <w:rsid w:val="0084063F"/>
    <w:rsid w:val="00866B7A"/>
    <w:rsid w:val="00870C4A"/>
    <w:rsid w:val="00872B1A"/>
    <w:rsid w:val="00890144"/>
    <w:rsid w:val="00894E92"/>
    <w:rsid w:val="00895E2E"/>
    <w:rsid w:val="008B653B"/>
    <w:rsid w:val="008C2FF3"/>
    <w:rsid w:val="008C653F"/>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83591"/>
    <w:rsid w:val="00AB12C5"/>
    <w:rsid w:val="00AC1B83"/>
    <w:rsid w:val="00AF468A"/>
    <w:rsid w:val="00B03B8B"/>
    <w:rsid w:val="00B10327"/>
    <w:rsid w:val="00B158DB"/>
    <w:rsid w:val="00B3092B"/>
    <w:rsid w:val="00B403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87706"/>
    <w:rsid w:val="00E91EAD"/>
    <w:rsid w:val="00EF1491"/>
    <w:rsid w:val="00EF1DC2"/>
    <w:rsid w:val="00F07ABA"/>
    <w:rsid w:val="00F110E3"/>
    <w:rsid w:val="00F152F0"/>
    <w:rsid w:val="00F31FAF"/>
    <w:rsid w:val="00F3234E"/>
    <w:rsid w:val="00F36CB1"/>
    <w:rsid w:val="00F378B5"/>
    <w:rsid w:val="00F37FD7"/>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53</TotalTime>
  <Pages>14</Pages>
  <Words>4297</Words>
  <Characters>24493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28733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7</cp:revision>
  <cp:lastPrinted>2022-12-05T20:31:00Z</cp:lastPrinted>
  <dcterms:created xsi:type="dcterms:W3CDTF">2022-12-05T20:30:00Z</dcterms:created>
  <dcterms:modified xsi:type="dcterms:W3CDTF">2022-12-12T05:11:00Z</dcterms:modified>
  <cp:category/>
</cp:coreProperties>
</file>